
<file path=[Content_Types].xml><?xml version="1.0" encoding="utf-8"?>
<Types xmlns="http://schemas.openxmlformats.org/package/2006/content-types">
  <Default Extension="xml" ContentType="application/xml"/>
  <Default Extension="doc" ContentType="application/msword"/>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PMingLiU"/>
          <w:b/>
          <w:i/>
          <w:sz w:val="28"/>
          <w:lang w:val="en-US" w:eastAsia="zh-CN"/>
        </w:rPr>
      </w:pPr>
      <w:bookmarkStart w:id="0" w:name="_Toc20203929"/>
      <w:bookmarkStart w:id="1" w:name="_Toc45192767"/>
      <w:bookmarkStart w:id="2" w:name="_Toc68061667"/>
      <w:bookmarkStart w:id="3" w:name="_Toc47592399"/>
      <w:bookmarkStart w:id="4" w:name="_Toc27894614"/>
      <w:bookmarkStart w:id="5" w:name="_Toc36191681"/>
      <w:bookmarkStart w:id="6" w:name="_Toc51834480"/>
      <w:bookmarkStart w:id="7" w:name="_Hlk500254404"/>
      <w:bookmarkStart w:id="8" w:name="historyclause"/>
      <w:r>
        <w:rPr>
          <w:rFonts w:ascii="Arial" w:hAnsi="Arial" w:eastAsia="PMingLiU"/>
          <w:b/>
          <w:sz w:val="24"/>
        </w:rPr>
        <w:t>3GPP TSG-</w:t>
      </w:r>
      <w:r>
        <w:rPr>
          <w:rFonts w:ascii="Arial" w:hAnsi="Arial" w:eastAsia="PMingLiU"/>
          <w:b/>
          <w:sz w:val="24"/>
        </w:rPr>
        <w:fldChar w:fldCharType="begin"/>
      </w:r>
      <w:r>
        <w:rPr>
          <w:rFonts w:ascii="Arial" w:hAnsi="Arial" w:eastAsia="PMingLiU"/>
          <w:b/>
          <w:sz w:val="24"/>
        </w:rPr>
        <w:instrText xml:space="preserve"> DOCPROPERTY  TSG/WGRef  \* MERGEFORMAT </w:instrText>
      </w:r>
      <w:r>
        <w:rPr>
          <w:rFonts w:ascii="Arial" w:hAnsi="Arial" w:eastAsia="PMingLiU"/>
          <w:b/>
          <w:sz w:val="24"/>
        </w:rPr>
        <w:fldChar w:fldCharType="separate"/>
      </w:r>
      <w:r>
        <w:rPr>
          <w:rFonts w:ascii="Arial" w:hAnsi="Arial" w:eastAsia="PMingLiU"/>
          <w:b/>
          <w:sz w:val="24"/>
        </w:rPr>
        <w:t>WG</w:t>
      </w:r>
      <w:r>
        <w:rPr>
          <w:rFonts w:ascii="Arial" w:hAnsi="Arial" w:eastAsia="PMingLiU"/>
          <w:b/>
          <w:sz w:val="24"/>
        </w:rPr>
        <w:fldChar w:fldCharType="end"/>
      </w:r>
      <w:r>
        <w:rPr>
          <w:rFonts w:ascii="Arial" w:hAnsi="Arial" w:eastAsia="PMingLiU"/>
          <w:b/>
          <w:sz w:val="24"/>
        </w:rPr>
        <w:t xml:space="preserve"> SA2 Meeting #16</w:t>
      </w:r>
      <w:r>
        <w:rPr>
          <w:rFonts w:hint="eastAsia" w:ascii="Arial" w:hAnsi="Arial" w:eastAsia="PMingLiU"/>
          <w:b/>
          <w:sz w:val="24"/>
          <w:lang w:val="en-US" w:eastAsia="zh-CN"/>
        </w:rPr>
        <w:t>2</w:t>
      </w:r>
      <w:r>
        <w:rPr>
          <w:rFonts w:ascii="Arial" w:hAnsi="Arial" w:eastAsia="PMingLiU"/>
          <w:b/>
          <w:i/>
          <w:sz w:val="28"/>
        </w:rPr>
        <w:tab/>
      </w:r>
      <w:r>
        <w:rPr>
          <w:rFonts w:ascii="Arial" w:hAnsi="Arial" w:eastAsia="PMingLiU"/>
          <w:b/>
          <w:i/>
          <w:sz w:val="28"/>
        </w:rPr>
        <w:t>S2-240</w:t>
      </w:r>
      <w:r>
        <w:rPr>
          <w:rFonts w:hint="eastAsia" w:ascii="Arial" w:hAnsi="Arial" w:eastAsia="PMingLiU"/>
          <w:b/>
          <w:i/>
          <w:sz w:val="28"/>
          <w:lang w:val="en-US" w:eastAsia="zh-CN"/>
        </w:rPr>
        <w:t>4193</w:t>
      </w:r>
    </w:p>
    <w:p>
      <w:pPr>
        <w:tabs>
          <w:tab w:val="right" w:pos="5103"/>
          <w:tab w:val="right" w:pos="9639"/>
        </w:tabs>
        <w:spacing w:after="120"/>
        <w:outlineLvl w:val="0"/>
        <w:rPr>
          <w:rFonts w:ascii="Arial" w:hAnsi="Arial" w:eastAsia="PMingLiU"/>
          <w:b/>
          <w:sz w:val="24"/>
        </w:rPr>
      </w:pPr>
      <w:r>
        <w:rPr>
          <w:rFonts w:hint="eastAsia" w:ascii="Arial" w:hAnsi="Arial" w:eastAsia="PMingLiU"/>
          <w:b/>
          <w:sz w:val="24"/>
          <w:lang w:val="en-US" w:eastAsia="zh-CN"/>
        </w:rPr>
        <w:t>15</w:t>
      </w:r>
      <w:r>
        <w:rPr>
          <w:rFonts w:ascii="Arial" w:hAnsi="Arial" w:eastAsia="PMingLiU"/>
          <w:b/>
          <w:sz w:val="24"/>
        </w:rPr>
        <w:t xml:space="preserve"> - </w:t>
      </w:r>
      <w:r>
        <w:rPr>
          <w:rFonts w:hint="eastAsia" w:ascii="Arial" w:hAnsi="Arial" w:eastAsia="PMingLiU"/>
          <w:b/>
          <w:sz w:val="24"/>
          <w:lang w:val="en-US" w:eastAsia="zh-CN"/>
        </w:rPr>
        <w:t>19</w:t>
      </w:r>
      <w:r>
        <w:rPr>
          <w:rFonts w:ascii="Arial" w:hAnsi="Arial" w:eastAsia="PMingLiU"/>
          <w:b/>
          <w:sz w:val="24"/>
        </w:rPr>
        <w:t xml:space="preserve"> </w:t>
      </w:r>
      <w:r>
        <w:rPr>
          <w:rFonts w:hint="eastAsia" w:ascii="Arial" w:hAnsi="Arial" w:eastAsia="PMingLiU"/>
          <w:b/>
          <w:sz w:val="24"/>
          <w:lang w:val="en-US" w:eastAsia="zh-CN"/>
        </w:rPr>
        <w:t>Apr</w:t>
      </w:r>
      <w:r>
        <w:rPr>
          <w:rFonts w:ascii="Arial" w:hAnsi="Arial" w:eastAsia="PMingLiU"/>
          <w:b/>
          <w:sz w:val="24"/>
        </w:rPr>
        <w:t xml:space="preserve">, 2024, </w:t>
      </w:r>
      <w:r>
        <w:rPr>
          <w:rFonts w:hint="eastAsia" w:ascii="Arial" w:hAnsi="Arial" w:eastAsia="PMingLiU"/>
          <w:b/>
          <w:sz w:val="24"/>
          <w:lang w:val="en-US" w:eastAsia="zh-CN"/>
        </w:rPr>
        <w:t>Changsha</w:t>
      </w:r>
      <w:r>
        <w:rPr>
          <w:rFonts w:ascii="Arial" w:hAnsi="Arial" w:eastAsia="PMingLiU"/>
          <w:b/>
          <w:sz w:val="24"/>
        </w:rPr>
        <w:t xml:space="preserve">, </w:t>
      </w:r>
      <w:r>
        <w:rPr>
          <w:rFonts w:hint="eastAsia" w:ascii="Arial" w:hAnsi="Arial" w:eastAsia="PMingLiU"/>
          <w:b/>
          <w:sz w:val="24"/>
          <w:lang w:val="en-US" w:eastAsia="zh-CN"/>
        </w:rPr>
        <w:t xml:space="preserve">China                     </w:t>
      </w:r>
      <w:r>
        <w:rPr>
          <w:rFonts w:ascii="Arial" w:hAnsi="Arial" w:eastAsia="PMingLiU"/>
          <w:b/>
          <w:sz w:val="24"/>
        </w:rPr>
        <w:tab/>
      </w:r>
      <w:r>
        <w:rPr>
          <w:rFonts w:ascii="Arial" w:hAnsi="Arial" w:eastAsia="PMingLiU" w:cs="Arial"/>
          <w:b/>
          <w:bCs/>
          <w:color w:val="0000FF"/>
        </w:rPr>
        <w:t>(revision of S2-240xxxx)</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56"/>
              <w:spacing w:after="0"/>
              <w:jc w:val="right"/>
              <w:rPr>
                <w:i/>
                <w:lang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56"/>
              <w:spacing w:after="0"/>
              <w:jc w:val="right"/>
            </w:pPr>
          </w:p>
        </w:tc>
        <w:tc>
          <w:tcPr>
            <w:tcW w:w="1559" w:type="dxa"/>
            <w:shd w:val="pct30" w:color="FFFF00" w:fill="auto"/>
          </w:tcPr>
          <w:p>
            <w:pPr>
              <w:pStyle w:val="156"/>
              <w:spacing w:after="0"/>
              <w:ind w:right="140"/>
              <w:jc w:val="right"/>
              <w:rPr>
                <w:b/>
                <w:sz w:val="28"/>
              </w:rPr>
            </w:pPr>
            <w:r>
              <w:rPr>
                <w:b/>
                <w:sz w:val="28"/>
              </w:rPr>
              <w:t>23.502</w:t>
            </w:r>
          </w:p>
        </w:tc>
        <w:tc>
          <w:tcPr>
            <w:tcW w:w="709" w:type="dxa"/>
          </w:tcPr>
          <w:p>
            <w:pPr>
              <w:pStyle w:val="156"/>
              <w:spacing w:after="0"/>
              <w:jc w:val="center"/>
            </w:pPr>
            <w:r>
              <w:rPr>
                <w:b/>
                <w:sz w:val="28"/>
              </w:rPr>
              <w:t>CR</w:t>
            </w:r>
          </w:p>
        </w:tc>
        <w:tc>
          <w:tcPr>
            <w:tcW w:w="1276" w:type="dxa"/>
            <w:shd w:val="pct30" w:color="FFFF00" w:fill="auto"/>
          </w:tcPr>
          <w:p>
            <w:pPr>
              <w:pStyle w:val="156"/>
              <w:spacing w:after="0"/>
              <w:jc w:val="center"/>
              <w:rPr>
                <w:rFonts w:hint="default"/>
                <w:lang w:val="en-US" w:eastAsia="zh-CN"/>
              </w:rPr>
            </w:pPr>
            <w:r>
              <w:rPr>
                <w:rFonts w:ascii="Arial" w:hAnsi="Arial" w:eastAsia="PMingLiU"/>
                <w:b/>
                <w:sz w:val="28"/>
              </w:rPr>
              <w:t>4778</w:t>
            </w:r>
          </w:p>
        </w:tc>
        <w:tc>
          <w:tcPr>
            <w:tcW w:w="709" w:type="dxa"/>
          </w:tcPr>
          <w:p>
            <w:pPr>
              <w:pStyle w:val="156"/>
              <w:tabs>
                <w:tab w:val="right" w:pos="625"/>
              </w:tabs>
              <w:spacing w:after="0"/>
              <w:jc w:val="center"/>
            </w:pPr>
            <w:r>
              <w:rPr>
                <w:b/>
                <w:bCs/>
                <w:sz w:val="28"/>
              </w:rPr>
              <w:t>rev</w:t>
            </w:r>
          </w:p>
        </w:tc>
        <w:tc>
          <w:tcPr>
            <w:tcW w:w="992" w:type="dxa"/>
            <w:shd w:val="pct30" w:color="FFFF00" w:fill="auto"/>
          </w:tcPr>
          <w:p>
            <w:pPr>
              <w:pStyle w:val="156"/>
              <w:spacing w:after="0"/>
              <w:jc w:val="center"/>
              <w:rPr>
                <w:b/>
                <w:lang w:eastAsia="zh-CN"/>
              </w:rPr>
            </w:pPr>
            <w:r>
              <w:rPr>
                <w:rFonts w:hint="eastAsia"/>
                <w:b/>
                <w:sz w:val="28"/>
                <w:lang w:val="en-US" w:eastAsia="zh-CN"/>
              </w:rPr>
              <w:t>-</w:t>
            </w:r>
          </w:p>
        </w:tc>
        <w:tc>
          <w:tcPr>
            <w:tcW w:w="2410" w:type="dxa"/>
          </w:tcPr>
          <w:p>
            <w:pPr>
              <w:pStyle w:val="156"/>
              <w:tabs>
                <w:tab w:val="right" w:pos="1825"/>
              </w:tabs>
              <w:spacing w:after="0"/>
              <w:jc w:val="center"/>
            </w:pPr>
            <w:r>
              <w:rPr>
                <w:b/>
                <w:sz w:val="28"/>
                <w:szCs w:val="28"/>
              </w:rPr>
              <w:t>Current version:</w:t>
            </w:r>
          </w:p>
        </w:tc>
        <w:tc>
          <w:tcPr>
            <w:tcW w:w="1701" w:type="dxa"/>
            <w:shd w:val="pct30" w:color="FFFF00" w:fill="auto"/>
          </w:tcPr>
          <w:p>
            <w:pPr>
              <w:pStyle w:val="156"/>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18.4.0</w:t>
            </w:r>
            <w:r>
              <w:rPr>
                <w:b/>
                <w:sz w:val="28"/>
              </w:rPr>
              <w:fldChar w:fldCharType="end"/>
            </w:r>
          </w:p>
        </w:tc>
        <w:tc>
          <w:tcPr>
            <w:tcW w:w="143" w:type="dxa"/>
            <w:tcBorders>
              <w:right w:val="single" w:color="auto" w:sz="4" w:space="0"/>
            </w:tcBorders>
          </w:tcPr>
          <w:p>
            <w:pPr>
              <w:pStyle w:val="15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56"/>
              <w:spacing w:after="0"/>
              <w:jc w:val="center"/>
              <w:rPr>
                <w:rFonts w:cs="Arial"/>
                <w:i/>
                <w:lang w:eastAsia="zh-CN"/>
              </w:rPr>
            </w:pPr>
            <w:r>
              <w:rPr>
                <w:rFonts w:cs="Arial"/>
                <w:i/>
              </w:rPr>
              <w:t xml:space="preserve">For </w:t>
            </w:r>
            <w:r>
              <w:fldChar w:fldCharType="begin"/>
            </w:r>
            <w:r>
              <w:instrText xml:space="preserve"> HYPERLINK "http://www.3gpp.org/3G_Specs/CRs.htm" \l "_blank" </w:instrText>
            </w:r>
            <w:r>
              <w:fldChar w:fldCharType="separate"/>
            </w:r>
            <w:r>
              <w:rPr>
                <w:rStyle w:val="93"/>
                <w:rFonts w:cs="Arial"/>
                <w:i/>
                <w:color w:val="FF0000"/>
              </w:rPr>
              <w:t>HE</w:t>
            </w:r>
            <w:bookmarkStart w:id="9" w:name="_Hlt497126619"/>
            <w:r>
              <w:rPr>
                <w:rStyle w:val="93"/>
                <w:rFonts w:cs="Arial"/>
                <w:i/>
                <w:color w:val="FF0000"/>
              </w:rPr>
              <w:t>L</w:t>
            </w:r>
            <w:bookmarkEnd w:id="9"/>
            <w:r>
              <w:rPr>
                <w:rStyle w:val="93"/>
                <w:rFonts w:cs="Arial"/>
                <w:i/>
                <w:color w:val="FF0000"/>
              </w:rPr>
              <w:t>P</w:t>
            </w:r>
            <w:r>
              <w:rPr>
                <w:rStyle w:val="93"/>
                <w:rFonts w:cs="Arial"/>
                <w:i/>
                <w:color w:val="FF0000"/>
              </w:rPr>
              <w:fldChar w:fldCharType="end"/>
            </w:r>
            <w:r>
              <w:rPr>
                <w:rFonts w:cs="Arial"/>
                <w:b/>
                <w:i/>
                <w:color w:val="FF0000"/>
              </w:rPr>
              <w:t xml:space="preserve"> </w:t>
            </w:r>
            <w:r>
              <w:rPr>
                <w:rFonts w:cs="Arial"/>
                <w:i/>
              </w:rPr>
              <w:t xml:space="preserve">on using this form: comprehensive instructions can be found at </w:t>
            </w:r>
          </w:p>
          <w:p>
            <w:pPr>
              <w:pStyle w:val="156"/>
              <w:spacing w:after="0"/>
              <w:jc w:val="center"/>
              <w:rPr>
                <w:rFonts w:cs="Arial"/>
                <w:i/>
              </w:rPr>
            </w:pP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56"/>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56"/>
              <w:tabs>
                <w:tab w:val="right" w:pos="2751"/>
              </w:tabs>
              <w:spacing w:after="0"/>
              <w:rPr>
                <w:b/>
                <w:i/>
              </w:rPr>
            </w:pPr>
            <w:r>
              <w:rPr>
                <w:b/>
                <w:i/>
              </w:rPr>
              <w:t>Proposed change affects:</w:t>
            </w:r>
          </w:p>
        </w:tc>
        <w:tc>
          <w:tcPr>
            <w:tcW w:w="1418" w:type="dxa"/>
          </w:tcPr>
          <w:p>
            <w:pPr>
              <w:pStyle w:val="15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56"/>
              <w:spacing w:after="0"/>
              <w:jc w:val="center"/>
              <w:rPr>
                <w:b/>
                <w:caps/>
              </w:rPr>
            </w:pPr>
          </w:p>
        </w:tc>
        <w:tc>
          <w:tcPr>
            <w:tcW w:w="709" w:type="dxa"/>
            <w:tcBorders>
              <w:left w:val="single" w:color="auto" w:sz="4" w:space="0"/>
            </w:tcBorders>
          </w:tcPr>
          <w:p>
            <w:pPr>
              <w:pStyle w:val="15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56"/>
              <w:spacing w:after="0"/>
              <w:jc w:val="center"/>
              <w:rPr>
                <w:b/>
                <w:caps/>
                <w:lang w:eastAsia="zh-TW"/>
              </w:rPr>
            </w:pPr>
          </w:p>
        </w:tc>
        <w:tc>
          <w:tcPr>
            <w:tcW w:w="2126" w:type="dxa"/>
          </w:tcPr>
          <w:p>
            <w:pPr>
              <w:pStyle w:val="15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56"/>
              <w:spacing w:after="0"/>
              <w:jc w:val="center"/>
              <w:rPr>
                <w:b/>
                <w:caps/>
                <w:lang w:eastAsia="zh-TW"/>
              </w:rPr>
            </w:pPr>
          </w:p>
        </w:tc>
        <w:tc>
          <w:tcPr>
            <w:tcW w:w="1418" w:type="dxa"/>
            <w:tcBorders>
              <w:left w:val="nil"/>
            </w:tcBorders>
          </w:tcPr>
          <w:p>
            <w:pPr>
              <w:pStyle w:val="15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56"/>
              <w:spacing w:after="0"/>
              <w:jc w:val="center"/>
              <w:rPr>
                <w:b/>
                <w:bCs/>
                <w:caps/>
                <w:lang w:eastAsia="zh-TW"/>
              </w:rPr>
            </w:pPr>
            <w:r>
              <w:rPr>
                <w:rFonts w:hint="eastAsia"/>
                <w:b/>
                <w:bCs/>
                <w:caps/>
                <w:lang w:eastAsia="zh-TW"/>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5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5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56"/>
              <w:spacing w:after="0"/>
              <w:ind w:left="100"/>
              <w:rPr>
                <w:lang w:eastAsia="zh-TW"/>
              </w:rPr>
            </w:pPr>
            <w:r>
              <w:rPr>
                <w:rFonts w:hint="eastAsia" w:eastAsia="宋体"/>
                <w:lang w:val="en-US" w:eastAsia="zh-CN"/>
              </w:rPr>
              <w:t>Correction</w:t>
            </w:r>
            <w:r>
              <w:rPr>
                <w:lang w:eastAsia="zh-TW"/>
              </w:rPr>
              <w:t xml:space="preserve"> on Service Request Procedure for PDU Set based handling</w:t>
            </w:r>
          </w:p>
        </w:tc>
      </w:tr>
      <w:tr>
        <w:tblPrEx>
          <w:tblCellMar>
            <w:top w:w="0" w:type="dxa"/>
            <w:left w:w="42" w:type="dxa"/>
            <w:bottom w:w="0" w:type="dxa"/>
            <w:right w:w="42" w:type="dxa"/>
          </w:tblCellMar>
        </w:tblPrEx>
        <w:tc>
          <w:tcPr>
            <w:tcW w:w="1843" w:type="dxa"/>
            <w:tcBorders>
              <w:left w:val="single" w:color="auto" w:sz="4" w:space="0"/>
            </w:tcBorders>
          </w:tcPr>
          <w:p>
            <w:pPr>
              <w:pStyle w:val="156"/>
              <w:spacing w:after="0"/>
              <w:rPr>
                <w:b/>
                <w:i/>
                <w:sz w:val="8"/>
                <w:szCs w:val="8"/>
              </w:rPr>
            </w:pPr>
          </w:p>
        </w:tc>
        <w:tc>
          <w:tcPr>
            <w:tcW w:w="7797" w:type="dxa"/>
            <w:gridSpan w:val="10"/>
            <w:tcBorders>
              <w:right w:val="single" w:color="auto" w:sz="4" w:space="0"/>
            </w:tcBorders>
          </w:tcPr>
          <w:p>
            <w:pPr>
              <w:pStyle w:val="15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5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56"/>
              <w:spacing w:after="0"/>
              <w:ind w:left="100"/>
              <w:rPr>
                <w:lang w:val="en-US" w:eastAsia="zh-CN"/>
              </w:rPr>
            </w:pPr>
            <w:r>
              <w:rPr>
                <w:rFonts w:hint="eastAsia"/>
                <w:lang w:val="en-US" w:eastAsia="zh-CN"/>
              </w:rPr>
              <w:t>IPLOOK</w:t>
            </w:r>
          </w:p>
        </w:tc>
      </w:tr>
      <w:tr>
        <w:tblPrEx>
          <w:tblCellMar>
            <w:top w:w="0" w:type="dxa"/>
            <w:left w:w="42" w:type="dxa"/>
            <w:bottom w:w="0" w:type="dxa"/>
            <w:right w:w="42" w:type="dxa"/>
          </w:tblCellMar>
        </w:tblPrEx>
        <w:tc>
          <w:tcPr>
            <w:tcW w:w="1843" w:type="dxa"/>
            <w:tcBorders>
              <w:left w:val="single" w:color="auto" w:sz="4" w:space="0"/>
            </w:tcBorders>
          </w:tcPr>
          <w:p>
            <w:pPr>
              <w:pStyle w:val="15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56"/>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156"/>
              <w:spacing w:after="0"/>
              <w:rPr>
                <w:b/>
                <w:i/>
                <w:sz w:val="8"/>
                <w:szCs w:val="8"/>
              </w:rPr>
            </w:pPr>
          </w:p>
        </w:tc>
        <w:tc>
          <w:tcPr>
            <w:tcW w:w="7797" w:type="dxa"/>
            <w:gridSpan w:val="10"/>
            <w:tcBorders>
              <w:right w:val="single" w:color="auto" w:sz="4" w:space="0"/>
            </w:tcBorders>
          </w:tcPr>
          <w:p>
            <w:pPr>
              <w:pStyle w:val="15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56"/>
              <w:tabs>
                <w:tab w:val="right" w:pos="1759"/>
              </w:tabs>
              <w:spacing w:after="0"/>
              <w:rPr>
                <w:b/>
                <w:i/>
              </w:rPr>
            </w:pPr>
            <w:r>
              <w:rPr>
                <w:b/>
                <w:i/>
              </w:rPr>
              <w:t>Work item code:</w:t>
            </w:r>
          </w:p>
        </w:tc>
        <w:tc>
          <w:tcPr>
            <w:tcW w:w="3686" w:type="dxa"/>
            <w:gridSpan w:val="5"/>
            <w:shd w:val="pct30" w:color="FFFF00" w:fill="auto"/>
          </w:tcPr>
          <w:p>
            <w:pPr>
              <w:pStyle w:val="156"/>
              <w:spacing w:after="0"/>
              <w:ind w:left="100"/>
              <w:rPr>
                <w:rFonts w:hint="default" w:eastAsia="宋体"/>
                <w:lang w:val="en-US" w:eastAsia="zh-CN"/>
              </w:rPr>
            </w:pPr>
            <w:r>
              <w:rPr>
                <w:rFonts w:hint="eastAsia" w:eastAsia="宋体"/>
                <w:lang w:val="en-US" w:eastAsia="zh-CN"/>
              </w:rPr>
              <w:t>Session management and continuity functions and flows</w:t>
            </w:r>
          </w:p>
        </w:tc>
        <w:tc>
          <w:tcPr>
            <w:tcW w:w="567" w:type="dxa"/>
            <w:tcBorders>
              <w:left w:val="nil"/>
            </w:tcBorders>
          </w:tcPr>
          <w:p>
            <w:pPr>
              <w:pStyle w:val="156"/>
              <w:spacing w:after="0"/>
              <w:ind w:right="100"/>
            </w:pPr>
          </w:p>
        </w:tc>
        <w:tc>
          <w:tcPr>
            <w:tcW w:w="1417" w:type="dxa"/>
            <w:gridSpan w:val="3"/>
            <w:tcBorders>
              <w:left w:val="nil"/>
            </w:tcBorders>
          </w:tcPr>
          <w:p>
            <w:pPr>
              <w:pStyle w:val="156"/>
              <w:spacing w:after="0"/>
              <w:jc w:val="right"/>
            </w:pPr>
            <w:r>
              <w:rPr>
                <w:b/>
                <w:i/>
              </w:rPr>
              <w:t>Date:</w:t>
            </w:r>
          </w:p>
        </w:tc>
        <w:tc>
          <w:tcPr>
            <w:tcW w:w="2127" w:type="dxa"/>
            <w:tcBorders>
              <w:right w:val="single" w:color="auto" w:sz="4" w:space="0"/>
            </w:tcBorders>
            <w:shd w:val="pct30" w:color="FFFF00" w:fill="auto"/>
          </w:tcPr>
          <w:p>
            <w:pPr>
              <w:pStyle w:val="156"/>
              <w:spacing w:after="0"/>
              <w:ind w:left="100"/>
              <w:rPr>
                <w:rFonts w:hint="eastAsia" w:eastAsia="宋体"/>
                <w:lang w:val="en-US" w:eastAsia="zh-CN"/>
              </w:rPr>
            </w:pPr>
            <w:bookmarkStart w:id="11" w:name="_GoBack"/>
            <w:r>
              <w:fldChar w:fldCharType="begin"/>
            </w:r>
            <w:r>
              <w:instrText xml:space="preserve"> DOCPROPERTY  ResDate  \* MERGEFORMAT </w:instrText>
            </w:r>
            <w:r>
              <w:fldChar w:fldCharType="separate"/>
            </w:r>
            <w:r>
              <w:t>2024-0</w:t>
            </w:r>
            <w:r>
              <w:rPr>
                <w:rFonts w:hint="eastAsia" w:eastAsia="宋体"/>
                <w:lang w:val="en-US" w:eastAsia="zh-CN"/>
              </w:rPr>
              <w:t>4</w:t>
            </w:r>
            <w:r>
              <w:t>-</w:t>
            </w:r>
            <w:r>
              <w:rPr>
                <w:rFonts w:hint="eastAsia" w:eastAsia="宋体"/>
                <w:lang w:val="en-US" w:eastAsia="zh-CN"/>
              </w:rPr>
              <w:t>0</w:t>
            </w:r>
            <w:r>
              <w:fldChar w:fldCharType="end"/>
            </w:r>
            <w:r>
              <w:rPr>
                <w:rFonts w:hint="eastAsia" w:eastAsia="宋体"/>
                <w:lang w:val="en-US" w:eastAsia="zh-CN"/>
              </w:rPr>
              <w:t>5</w:t>
            </w:r>
          </w:p>
          <w:bookmarkEnd w:id="11"/>
        </w:tc>
      </w:tr>
      <w:tr>
        <w:tblPrEx>
          <w:tblCellMar>
            <w:top w:w="0" w:type="dxa"/>
            <w:left w:w="42" w:type="dxa"/>
            <w:bottom w:w="0" w:type="dxa"/>
            <w:right w:w="42" w:type="dxa"/>
          </w:tblCellMar>
        </w:tblPrEx>
        <w:tc>
          <w:tcPr>
            <w:tcW w:w="1843" w:type="dxa"/>
            <w:tcBorders>
              <w:left w:val="single" w:color="auto" w:sz="4" w:space="0"/>
            </w:tcBorders>
          </w:tcPr>
          <w:p>
            <w:pPr>
              <w:pStyle w:val="156"/>
              <w:spacing w:after="0"/>
              <w:rPr>
                <w:b/>
                <w:i/>
                <w:sz w:val="8"/>
                <w:szCs w:val="8"/>
              </w:rPr>
            </w:pPr>
          </w:p>
        </w:tc>
        <w:tc>
          <w:tcPr>
            <w:tcW w:w="1986" w:type="dxa"/>
            <w:gridSpan w:val="4"/>
          </w:tcPr>
          <w:p>
            <w:pPr>
              <w:pStyle w:val="156"/>
              <w:spacing w:after="0"/>
              <w:rPr>
                <w:sz w:val="8"/>
                <w:szCs w:val="8"/>
              </w:rPr>
            </w:pPr>
          </w:p>
        </w:tc>
        <w:tc>
          <w:tcPr>
            <w:tcW w:w="2267" w:type="dxa"/>
            <w:gridSpan w:val="2"/>
          </w:tcPr>
          <w:p>
            <w:pPr>
              <w:pStyle w:val="156"/>
              <w:spacing w:after="0"/>
              <w:rPr>
                <w:sz w:val="8"/>
                <w:szCs w:val="8"/>
              </w:rPr>
            </w:pPr>
          </w:p>
        </w:tc>
        <w:tc>
          <w:tcPr>
            <w:tcW w:w="1417" w:type="dxa"/>
            <w:gridSpan w:val="3"/>
          </w:tcPr>
          <w:p>
            <w:pPr>
              <w:pStyle w:val="156"/>
              <w:spacing w:after="0"/>
              <w:rPr>
                <w:sz w:val="8"/>
                <w:szCs w:val="8"/>
              </w:rPr>
            </w:pPr>
          </w:p>
        </w:tc>
        <w:tc>
          <w:tcPr>
            <w:tcW w:w="2127" w:type="dxa"/>
            <w:tcBorders>
              <w:right w:val="single" w:color="auto" w:sz="4" w:space="0"/>
            </w:tcBorders>
          </w:tcPr>
          <w:p>
            <w:pPr>
              <w:pStyle w:val="15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56"/>
              <w:tabs>
                <w:tab w:val="right" w:pos="1759"/>
              </w:tabs>
              <w:spacing w:after="0"/>
              <w:rPr>
                <w:b/>
                <w:i/>
              </w:rPr>
            </w:pPr>
            <w:r>
              <w:rPr>
                <w:b/>
                <w:i/>
              </w:rPr>
              <w:t>Category:</w:t>
            </w:r>
          </w:p>
        </w:tc>
        <w:tc>
          <w:tcPr>
            <w:tcW w:w="851" w:type="dxa"/>
            <w:shd w:val="pct30" w:color="FFFF00" w:fill="auto"/>
          </w:tcPr>
          <w:p>
            <w:pPr>
              <w:pStyle w:val="156"/>
              <w:spacing w:after="0"/>
              <w:ind w:left="100" w:right="-609"/>
              <w:rPr>
                <w:b/>
              </w:rPr>
            </w:pPr>
            <w:r>
              <w:rPr>
                <w:lang w:eastAsia="zh-TW"/>
              </w:rPr>
              <w:t>F</w:t>
            </w:r>
          </w:p>
        </w:tc>
        <w:tc>
          <w:tcPr>
            <w:tcW w:w="3402" w:type="dxa"/>
            <w:gridSpan w:val="5"/>
            <w:tcBorders>
              <w:left w:val="nil"/>
            </w:tcBorders>
          </w:tcPr>
          <w:p>
            <w:pPr>
              <w:pStyle w:val="156"/>
              <w:spacing w:after="0"/>
            </w:pPr>
          </w:p>
        </w:tc>
        <w:tc>
          <w:tcPr>
            <w:tcW w:w="1417" w:type="dxa"/>
            <w:gridSpan w:val="3"/>
            <w:tcBorders>
              <w:left w:val="nil"/>
            </w:tcBorders>
          </w:tcPr>
          <w:p>
            <w:pPr>
              <w:pStyle w:val="156"/>
              <w:spacing w:after="0"/>
              <w:jc w:val="right"/>
              <w:rPr>
                <w:b/>
                <w:i/>
              </w:rPr>
            </w:pPr>
            <w:r>
              <w:rPr>
                <w:b/>
                <w:i/>
              </w:rPr>
              <w:t>Release:</w:t>
            </w:r>
          </w:p>
        </w:tc>
        <w:tc>
          <w:tcPr>
            <w:tcW w:w="2127" w:type="dxa"/>
            <w:tcBorders>
              <w:right w:val="single" w:color="auto" w:sz="4" w:space="0"/>
            </w:tcBorders>
            <w:shd w:val="pct30" w:color="FFFF00" w:fill="auto"/>
          </w:tcPr>
          <w:p>
            <w:pPr>
              <w:pStyle w:val="156"/>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56"/>
              <w:spacing w:after="0"/>
              <w:rPr>
                <w:b/>
                <w:i/>
              </w:rPr>
            </w:pPr>
          </w:p>
        </w:tc>
        <w:tc>
          <w:tcPr>
            <w:tcW w:w="4677" w:type="dxa"/>
            <w:gridSpan w:val="8"/>
            <w:tcBorders>
              <w:bottom w:val="single" w:color="auto" w:sz="4" w:space="0"/>
            </w:tcBorders>
          </w:tcPr>
          <w:p>
            <w:pPr>
              <w:pStyle w:val="156"/>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pPr>
              <w:pStyle w:val="156"/>
              <w:spacing w:after="0"/>
              <w:ind w:left="383" w:hanging="383"/>
              <w:rPr>
                <w:i/>
                <w:sz w:val="18"/>
                <w:lang w:eastAsia="zh-CN"/>
              </w:rPr>
            </w:pPr>
            <w:r>
              <w:rPr>
                <w:b/>
                <w:i/>
                <w:sz w:val="18"/>
              </w:rPr>
              <w:t>F</w:t>
            </w:r>
            <w:r>
              <w:rPr>
                <w:i/>
                <w:sz w:val="18"/>
              </w:rPr>
              <w:t xml:space="preserve">  (correction)</w:t>
            </w:r>
          </w:p>
          <w:p>
            <w:pPr>
              <w:pStyle w:val="156"/>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p>
          <w:p>
            <w:pPr>
              <w:pStyle w:val="156"/>
              <w:spacing w:after="0"/>
              <w:ind w:left="383" w:hanging="383"/>
              <w:rPr>
                <w:i/>
                <w:sz w:val="18"/>
                <w:lang w:eastAsia="zh-CN"/>
              </w:rPr>
            </w:pPr>
            <w:r>
              <w:rPr>
                <w:b/>
                <w:i/>
                <w:sz w:val="18"/>
              </w:rPr>
              <w:t>B</w:t>
            </w:r>
            <w:r>
              <w:rPr>
                <w:i/>
                <w:sz w:val="18"/>
              </w:rPr>
              <w:t xml:space="preserve">  (addition of feature), </w:t>
            </w:r>
          </w:p>
          <w:p>
            <w:pPr>
              <w:pStyle w:val="156"/>
              <w:spacing w:after="0"/>
              <w:ind w:left="383" w:hanging="383"/>
              <w:rPr>
                <w:i/>
                <w:sz w:val="18"/>
                <w:lang w:eastAsia="zh-CN"/>
              </w:rPr>
            </w:pPr>
            <w:r>
              <w:rPr>
                <w:b/>
                <w:i/>
                <w:sz w:val="18"/>
              </w:rPr>
              <w:t>C</w:t>
            </w:r>
            <w:r>
              <w:rPr>
                <w:i/>
                <w:sz w:val="18"/>
              </w:rPr>
              <w:t xml:space="preserve">  (functional modification of feature)</w:t>
            </w:r>
          </w:p>
          <w:p>
            <w:pPr>
              <w:pStyle w:val="156"/>
              <w:spacing w:after="0"/>
              <w:ind w:left="383" w:hanging="383"/>
              <w:rPr>
                <w:i/>
                <w:sz w:val="18"/>
              </w:rPr>
            </w:pPr>
            <w:r>
              <w:rPr>
                <w:b/>
                <w:i/>
                <w:sz w:val="18"/>
              </w:rPr>
              <w:t>D</w:t>
            </w:r>
            <w:r>
              <w:rPr>
                <w:i/>
                <w:sz w:val="18"/>
              </w:rPr>
              <w:t xml:space="preserve">  (editorial modification)</w:t>
            </w:r>
          </w:p>
          <w:p>
            <w:pPr>
              <w:pStyle w:val="156"/>
              <w:rPr>
                <w:sz w:val="18"/>
                <w:lang w:eastAsia="zh-CN"/>
              </w:rPr>
            </w:pPr>
            <w:r>
              <w:rPr>
                <w:sz w:val="18"/>
              </w:rPr>
              <w:t>Detailed explanations of the above categories can</w:t>
            </w:r>
          </w:p>
          <w:p>
            <w:pPr>
              <w:pStyle w:val="156"/>
            </w:pPr>
            <w:r>
              <w:rPr>
                <w:sz w:val="18"/>
              </w:rPr>
              <w:t xml:space="preserve">be found in 3GPP </w:t>
            </w:r>
            <w:r>
              <w:fldChar w:fldCharType="begin"/>
            </w:r>
            <w:r>
              <w:instrText xml:space="preserve"> HYPERLINK "http://www.3gpp.org/ftp/Specs/html-info/21900.htm" </w:instrText>
            </w:r>
            <w:r>
              <w:fldChar w:fldCharType="separate"/>
            </w:r>
            <w:r>
              <w:rPr>
                <w:rStyle w:val="93"/>
              </w:rPr>
              <w:t>TR 21.900</w:t>
            </w:r>
            <w:r>
              <w:rPr>
                <w:rStyle w:val="93"/>
              </w:rPr>
              <w:fldChar w:fldCharType="end"/>
            </w:r>
            <w:r>
              <w:rPr>
                <w:sz w:val="18"/>
              </w:rPr>
              <w:t>.</w:t>
            </w:r>
          </w:p>
        </w:tc>
        <w:tc>
          <w:tcPr>
            <w:tcW w:w="3120" w:type="dxa"/>
            <w:gridSpan w:val="2"/>
            <w:tcBorders>
              <w:bottom w:val="single" w:color="auto" w:sz="4" w:space="0"/>
              <w:right w:val="single" w:color="auto" w:sz="4" w:space="0"/>
            </w:tcBorders>
          </w:tcPr>
          <w:p>
            <w:pPr>
              <w:pStyle w:val="156"/>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pPr>
              <w:pStyle w:val="156"/>
              <w:tabs>
                <w:tab w:val="left" w:pos="950"/>
              </w:tabs>
              <w:spacing w:after="0"/>
              <w:ind w:left="241" w:hanging="241"/>
              <w:rPr>
                <w:i/>
                <w:sz w:val="18"/>
                <w:lang w:eastAsia="zh-CN"/>
              </w:rPr>
            </w:pPr>
            <w:r>
              <w:rPr>
                <w:i/>
                <w:sz w:val="18"/>
              </w:rPr>
              <w:t>Rel-8</w:t>
            </w:r>
            <w:r>
              <w:rPr>
                <w:i/>
                <w:sz w:val="18"/>
              </w:rPr>
              <w:tab/>
            </w:r>
            <w:r>
              <w:rPr>
                <w:i/>
                <w:sz w:val="18"/>
              </w:rPr>
              <w:t>(Release 8)</w:t>
            </w:r>
          </w:p>
          <w:p>
            <w:pPr>
              <w:pStyle w:val="156"/>
              <w:tabs>
                <w:tab w:val="left" w:pos="950"/>
              </w:tabs>
              <w:spacing w:after="0"/>
              <w:ind w:left="241" w:hanging="241"/>
              <w:rPr>
                <w:i/>
                <w:sz w:val="18"/>
                <w:lang w:eastAsia="zh-CN"/>
              </w:rPr>
            </w:pPr>
            <w:r>
              <w:rPr>
                <w:i/>
                <w:sz w:val="18"/>
              </w:rPr>
              <w:t>Rel-9</w:t>
            </w:r>
            <w:r>
              <w:rPr>
                <w:i/>
                <w:sz w:val="18"/>
              </w:rPr>
              <w:tab/>
            </w:r>
            <w:r>
              <w:rPr>
                <w:i/>
                <w:sz w:val="18"/>
              </w:rPr>
              <w:t>(Release 9)</w:t>
            </w:r>
          </w:p>
          <w:p>
            <w:pPr>
              <w:pStyle w:val="156"/>
              <w:tabs>
                <w:tab w:val="left" w:pos="950"/>
              </w:tabs>
              <w:spacing w:after="0"/>
              <w:ind w:left="241" w:hanging="241"/>
              <w:rPr>
                <w:i/>
                <w:sz w:val="18"/>
                <w:lang w:eastAsia="zh-CN"/>
              </w:rPr>
            </w:pPr>
            <w:r>
              <w:rPr>
                <w:i/>
                <w:sz w:val="18"/>
              </w:rPr>
              <w:t>Rel-10</w:t>
            </w:r>
            <w:r>
              <w:rPr>
                <w:i/>
                <w:sz w:val="18"/>
              </w:rPr>
              <w:tab/>
            </w:r>
            <w:r>
              <w:rPr>
                <w:i/>
                <w:sz w:val="18"/>
              </w:rPr>
              <w:t>(Release 10)</w:t>
            </w:r>
          </w:p>
          <w:p>
            <w:pPr>
              <w:pStyle w:val="156"/>
              <w:tabs>
                <w:tab w:val="left" w:pos="950"/>
              </w:tabs>
              <w:spacing w:after="0"/>
              <w:ind w:left="241" w:hanging="241"/>
              <w:rPr>
                <w:i/>
                <w:sz w:val="18"/>
                <w:lang w:eastAsia="zh-CN"/>
              </w:rPr>
            </w:pPr>
            <w:r>
              <w:rPr>
                <w:i/>
                <w:sz w:val="18"/>
              </w:rPr>
              <w:t>Rel-11</w:t>
            </w:r>
            <w:r>
              <w:rPr>
                <w:i/>
                <w:sz w:val="18"/>
              </w:rPr>
              <w:tab/>
            </w:r>
            <w:r>
              <w:rPr>
                <w:i/>
                <w:sz w:val="18"/>
              </w:rPr>
              <w:t>(Release 11)</w:t>
            </w:r>
          </w:p>
          <w:p>
            <w:pPr>
              <w:pStyle w:val="156"/>
              <w:tabs>
                <w:tab w:val="left" w:pos="950"/>
              </w:tabs>
              <w:spacing w:after="0"/>
              <w:ind w:left="241" w:hanging="241"/>
              <w:rPr>
                <w:i/>
                <w:sz w:val="18"/>
                <w:lang w:eastAsia="zh-CN"/>
              </w:rPr>
            </w:pPr>
            <w:r>
              <w:rPr>
                <w:i/>
                <w:sz w:val="18"/>
              </w:rPr>
              <w:t>…</w:t>
            </w:r>
          </w:p>
          <w:p>
            <w:pPr>
              <w:pStyle w:val="156"/>
              <w:tabs>
                <w:tab w:val="left" w:pos="950"/>
              </w:tabs>
              <w:spacing w:after="0"/>
              <w:ind w:left="241" w:hanging="241"/>
              <w:rPr>
                <w:i/>
                <w:sz w:val="18"/>
                <w:lang w:eastAsia="zh-CN"/>
              </w:rPr>
            </w:pPr>
            <w:r>
              <w:rPr>
                <w:i/>
                <w:sz w:val="18"/>
              </w:rPr>
              <w:t>Rel-15</w:t>
            </w:r>
            <w:r>
              <w:rPr>
                <w:i/>
                <w:sz w:val="18"/>
              </w:rPr>
              <w:tab/>
            </w:r>
            <w:r>
              <w:rPr>
                <w:i/>
                <w:sz w:val="18"/>
              </w:rPr>
              <w:t>(Release 15)</w:t>
            </w:r>
          </w:p>
          <w:p>
            <w:pPr>
              <w:pStyle w:val="156"/>
              <w:tabs>
                <w:tab w:val="left" w:pos="950"/>
              </w:tabs>
              <w:spacing w:after="0"/>
              <w:ind w:left="241" w:hanging="241"/>
              <w:rPr>
                <w:i/>
                <w:sz w:val="18"/>
                <w:lang w:eastAsia="zh-CN"/>
              </w:rPr>
            </w:pPr>
            <w:r>
              <w:rPr>
                <w:i/>
                <w:sz w:val="18"/>
              </w:rPr>
              <w:t>Rel-16</w:t>
            </w:r>
            <w:r>
              <w:rPr>
                <w:i/>
                <w:sz w:val="18"/>
              </w:rPr>
              <w:tab/>
            </w:r>
            <w:r>
              <w:rPr>
                <w:i/>
                <w:sz w:val="18"/>
              </w:rPr>
              <w:t>(Release 16)</w:t>
            </w:r>
          </w:p>
          <w:p>
            <w:pPr>
              <w:pStyle w:val="156"/>
              <w:tabs>
                <w:tab w:val="left" w:pos="950"/>
              </w:tabs>
              <w:spacing w:after="0"/>
              <w:ind w:left="241" w:hanging="241"/>
              <w:rPr>
                <w:i/>
                <w:sz w:val="18"/>
                <w:lang w:eastAsia="zh-CN"/>
              </w:rPr>
            </w:pPr>
            <w:r>
              <w:rPr>
                <w:i/>
                <w:sz w:val="18"/>
              </w:rPr>
              <w:t>Rel-17</w:t>
            </w:r>
            <w:r>
              <w:rPr>
                <w:i/>
                <w:sz w:val="18"/>
              </w:rPr>
              <w:tab/>
            </w:r>
            <w:r>
              <w:rPr>
                <w:i/>
                <w:sz w:val="18"/>
              </w:rPr>
              <w:t>(Release 17)</w:t>
            </w:r>
          </w:p>
          <w:p>
            <w:pPr>
              <w:pStyle w:val="156"/>
              <w:tabs>
                <w:tab w:val="left" w:pos="950"/>
              </w:tabs>
              <w:spacing w:after="0"/>
              <w:ind w:left="241" w:hanging="241"/>
              <w:rPr>
                <w:i/>
                <w:sz w:val="18"/>
              </w:rPr>
            </w:pP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56"/>
              <w:spacing w:after="0"/>
              <w:rPr>
                <w:b/>
                <w:i/>
                <w:sz w:val="8"/>
                <w:szCs w:val="8"/>
              </w:rPr>
            </w:pPr>
          </w:p>
        </w:tc>
        <w:tc>
          <w:tcPr>
            <w:tcW w:w="7797" w:type="dxa"/>
            <w:gridSpan w:val="10"/>
          </w:tcPr>
          <w:p>
            <w:pPr>
              <w:pStyle w:val="15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5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56"/>
              <w:spacing w:after="0"/>
              <w:rPr>
                <w:lang w:val="en-US" w:eastAsia="zh-CN"/>
              </w:rPr>
            </w:pPr>
          </w:p>
          <w:p>
            <w:pPr>
              <w:pStyle w:val="156"/>
              <w:numPr>
                <w:ilvl w:val="0"/>
                <w:numId w:val="11"/>
              </w:numPr>
              <w:spacing w:after="0"/>
              <w:rPr>
                <w:rFonts w:eastAsia="宋体"/>
                <w:lang w:val="en-US" w:eastAsia="zh-CN"/>
              </w:rPr>
            </w:pPr>
            <w:r>
              <w:rPr>
                <w:rFonts w:hint="eastAsia"/>
                <w:lang w:val="en-US" w:eastAsia="zh-CN"/>
              </w:rPr>
              <w:t xml:space="preserve">According to TS 24.501 clause 8.3, there are two Message definitions: </w:t>
            </w:r>
          </w:p>
          <w:p>
            <w:pPr>
              <w:pStyle w:val="156"/>
              <w:spacing w:after="0"/>
              <w:ind w:firstLine="400" w:firstLineChars="200"/>
              <w:rPr>
                <w:lang w:val="en-US" w:eastAsia="zh-CN"/>
              </w:rPr>
            </w:pPr>
            <w:r>
              <w:rPr>
                <w:rFonts w:hint="eastAsia" w:eastAsia="宋体"/>
                <w:lang w:val="en-US" w:eastAsia="zh-CN"/>
              </w:rPr>
              <w:t xml:space="preserve">-  </w:t>
            </w:r>
            <w:r>
              <w:rPr>
                <w:rFonts w:hint="eastAsia"/>
                <w:lang w:val="en-US" w:eastAsia="zh-CN"/>
              </w:rPr>
              <w:t>The PDU SESSION MODIFICATION COMPLETE message is sent by the UE to the SMF in response to the PDU SESSION MODIFICATION COMMAND message and indicates an acceptance of the PDU SESSION MODIFICATION COMMAND message.</w:t>
            </w:r>
          </w:p>
          <w:p>
            <w:pPr>
              <w:pStyle w:val="156"/>
              <w:spacing w:after="0"/>
              <w:ind w:firstLine="400" w:firstLineChars="200"/>
            </w:pPr>
            <w:r>
              <w:rPr>
                <w:rFonts w:hint="eastAsia" w:eastAsia="宋体"/>
                <w:lang w:val="en-US" w:eastAsia="zh-CN"/>
              </w:rPr>
              <w:t xml:space="preserve">-  </w:t>
            </w:r>
            <w:r>
              <w:t>The PDU SESSION MODIFICATION COMMAND REJECT message is sent by the UE to the SMF to indicate rejection of the PDU SESSION MODIFICATION COMMAND message.</w:t>
            </w:r>
          </w:p>
          <w:p>
            <w:pPr>
              <w:pStyle w:val="156"/>
              <w:spacing w:after="0"/>
              <w:rPr>
                <w:rFonts w:eastAsia="宋体"/>
                <w:lang w:val="en-US" w:eastAsia="zh-CN"/>
              </w:rPr>
            </w:pPr>
          </w:p>
          <w:p>
            <w:pPr>
              <w:pStyle w:val="156"/>
              <w:spacing w:after="0"/>
              <w:rPr>
                <w:rFonts w:eastAsia="宋体"/>
                <w:lang w:val="en-US" w:eastAsia="zh-CN"/>
              </w:rPr>
            </w:pPr>
            <w:r>
              <w:rPr>
                <w:rFonts w:hint="eastAsia" w:eastAsia="宋体"/>
                <w:lang w:val="en-US" w:eastAsia="zh-CN"/>
              </w:rPr>
              <w:t xml:space="preserve">It is </w:t>
            </w:r>
            <w:r>
              <w:t>misleading</w:t>
            </w:r>
            <w:r>
              <w:rPr>
                <w:rFonts w:hint="eastAsia" w:eastAsia="宋体"/>
                <w:lang w:val="en-US" w:eastAsia="zh-CN"/>
              </w:rPr>
              <w:t xml:space="preserve"> about </w:t>
            </w:r>
            <w:r>
              <w:rPr>
                <w:rFonts w:eastAsia="宋体"/>
                <w:lang w:val="en-US" w:eastAsia="zh-CN"/>
              </w:rPr>
              <w:t>“</w:t>
            </w:r>
            <w:r>
              <w:rPr>
                <w:lang w:val="fr-FR"/>
              </w:rPr>
              <w:t xml:space="preserve">PDU </w:t>
            </w:r>
            <w:r>
              <w:rPr>
                <w:rFonts w:hint="eastAsia"/>
                <w:lang w:val="en-US" w:eastAsia="zh-CN"/>
              </w:rPr>
              <w:t>S</w:t>
            </w:r>
            <w:r>
              <w:rPr>
                <w:lang w:val="fr-FR"/>
              </w:rPr>
              <w:t xml:space="preserve">ession </w:t>
            </w:r>
            <w:r>
              <w:rPr>
                <w:rFonts w:hint="eastAsia"/>
                <w:lang w:val="en-US" w:eastAsia="zh-CN"/>
              </w:rPr>
              <w:t>M</w:t>
            </w:r>
            <w:r>
              <w:rPr>
                <w:lang w:val="fr-FR"/>
              </w:rPr>
              <w:t xml:space="preserve">odification </w:t>
            </w:r>
            <w:r>
              <w:rPr>
                <w:rFonts w:hint="eastAsia"/>
                <w:lang w:val="en-US" w:eastAsia="zh-CN"/>
              </w:rPr>
              <w:t>C</w:t>
            </w:r>
            <w:r>
              <w:rPr>
                <w:lang w:val="fr-FR"/>
              </w:rPr>
              <w:t>ommand</w:t>
            </w:r>
            <w:r>
              <w:rPr>
                <w:rFonts w:hint="eastAsia"/>
                <w:lang w:val="en-US" w:eastAsia="zh-CN"/>
              </w:rPr>
              <w:t xml:space="preserve"> Ack</w:t>
            </w:r>
            <w:r>
              <w:rPr>
                <w:rFonts w:eastAsia="宋体"/>
                <w:lang w:val="en-US" w:eastAsia="zh-CN"/>
              </w:rPr>
              <w:t>”</w:t>
            </w:r>
            <w:r>
              <w:rPr>
                <w:rFonts w:hint="eastAsia" w:eastAsia="宋体"/>
                <w:lang w:val="en-US" w:eastAsia="zh-CN"/>
              </w:rPr>
              <w:t xml:space="preserve"> </w:t>
            </w:r>
            <w:r>
              <w:rPr>
                <w:rFonts w:hint="eastAsia"/>
                <w:lang w:val="en-US" w:eastAsia="zh-CN"/>
              </w:rPr>
              <w:t xml:space="preserve">in step 9 and 11 in </w:t>
            </w:r>
            <w:r>
              <w:rPr>
                <w:lang w:eastAsia="ko-KR"/>
              </w:rPr>
              <w:t xml:space="preserve">N1 SM </w:t>
            </w:r>
            <w:r>
              <w:rPr>
                <w:lang w:eastAsia="en-GB"/>
              </w:rPr>
              <w:t>container</w:t>
            </w:r>
            <w:r>
              <w:rPr>
                <w:rFonts w:hint="eastAsia" w:eastAsia="宋体"/>
                <w:lang w:val="en-US" w:eastAsia="zh-CN"/>
              </w:rPr>
              <w:t xml:space="preserve">, because there is no </w:t>
            </w:r>
            <w:r>
              <w:rPr>
                <w:rFonts w:hint="eastAsia"/>
                <w:lang w:val="en-US" w:eastAsia="zh-CN"/>
              </w:rPr>
              <w:t xml:space="preserve">definition about </w:t>
            </w:r>
            <w:r>
              <w:rPr>
                <w:lang w:val="en-US" w:eastAsia="zh-CN"/>
              </w:rPr>
              <w:t>“</w:t>
            </w:r>
            <w:r>
              <w:rPr>
                <w:lang w:val="fr-FR"/>
              </w:rPr>
              <w:t xml:space="preserve">PDU </w:t>
            </w:r>
            <w:r>
              <w:rPr>
                <w:rFonts w:hint="eastAsia"/>
                <w:lang w:val="en-US" w:eastAsia="zh-CN"/>
              </w:rPr>
              <w:t>S</w:t>
            </w:r>
            <w:r>
              <w:rPr>
                <w:lang w:val="fr-FR"/>
              </w:rPr>
              <w:t xml:space="preserve">ession </w:t>
            </w:r>
            <w:r>
              <w:rPr>
                <w:rFonts w:hint="eastAsia"/>
                <w:lang w:val="en-US" w:eastAsia="zh-CN"/>
              </w:rPr>
              <w:t>M</w:t>
            </w:r>
            <w:r>
              <w:rPr>
                <w:lang w:val="fr-FR"/>
              </w:rPr>
              <w:t xml:space="preserve">odification </w:t>
            </w:r>
            <w:r>
              <w:rPr>
                <w:rFonts w:hint="eastAsia"/>
                <w:lang w:val="en-US" w:eastAsia="zh-CN"/>
              </w:rPr>
              <w:t>C</w:t>
            </w:r>
            <w:r>
              <w:rPr>
                <w:lang w:val="fr-FR"/>
              </w:rPr>
              <w:t>ommand</w:t>
            </w:r>
            <w:r>
              <w:rPr>
                <w:rFonts w:hint="eastAsia"/>
                <w:lang w:val="en-US" w:eastAsia="zh-CN"/>
              </w:rPr>
              <w:t xml:space="preserve"> Ack</w:t>
            </w:r>
            <w:r>
              <w:rPr>
                <w:lang w:val="en-US" w:eastAsia="zh-CN"/>
              </w:rPr>
              <w:t>”</w:t>
            </w:r>
            <w:r>
              <w:rPr>
                <w:rFonts w:hint="eastAsia" w:eastAsia="宋体"/>
                <w:lang w:val="en-US" w:eastAsia="zh-CN"/>
              </w:rPr>
              <w:t xml:space="preserve"> in TS 24.501. </w:t>
            </w:r>
            <w:r>
              <w:t>It is proposed to replace the</w:t>
            </w:r>
            <w:r>
              <w:rPr>
                <w:rFonts w:hint="eastAsia" w:eastAsia="宋体"/>
                <w:lang w:val="en-US" w:eastAsia="zh-CN"/>
              </w:rPr>
              <w:t xml:space="preserve"> </w:t>
            </w:r>
            <w:r>
              <w:rPr>
                <w:rFonts w:eastAsia="宋体"/>
                <w:lang w:val="en-US" w:eastAsia="zh-CN"/>
              </w:rPr>
              <w:t>“</w:t>
            </w:r>
            <w:r>
              <w:rPr>
                <w:lang w:val="fr-FR"/>
              </w:rPr>
              <w:t xml:space="preserve">PDU </w:t>
            </w:r>
            <w:r>
              <w:rPr>
                <w:rFonts w:hint="eastAsia"/>
                <w:lang w:val="en-US" w:eastAsia="zh-CN"/>
              </w:rPr>
              <w:t>S</w:t>
            </w:r>
            <w:r>
              <w:rPr>
                <w:lang w:val="fr-FR"/>
              </w:rPr>
              <w:t xml:space="preserve">ession </w:t>
            </w:r>
            <w:r>
              <w:rPr>
                <w:rFonts w:hint="eastAsia"/>
                <w:lang w:val="en-US" w:eastAsia="zh-CN"/>
              </w:rPr>
              <w:t>M</w:t>
            </w:r>
            <w:r>
              <w:rPr>
                <w:lang w:val="fr-FR"/>
              </w:rPr>
              <w:t xml:space="preserve">odification </w:t>
            </w:r>
            <w:r>
              <w:rPr>
                <w:rFonts w:hint="eastAsia"/>
                <w:lang w:val="en-US" w:eastAsia="zh-CN"/>
              </w:rPr>
              <w:t>C</w:t>
            </w:r>
            <w:r>
              <w:rPr>
                <w:lang w:val="fr-FR"/>
              </w:rPr>
              <w:t>ommand</w:t>
            </w:r>
            <w:r>
              <w:rPr>
                <w:rFonts w:hint="eastAsia"/>
                <w:lang w:val="en-US" w:eastAsia="zh-CN"/>
              </w:rPr>
              <w:t xml:space="preserve"> Ack</w:t>
            </w:r>
            <w:r>
              <w:rPr>
                <w:rFonts w:eastAsia="宋体"/>
                <w:lang w:val="en-US" w:eastAsia="zh-CN"/>
              </w:rPr>
              <w:t>”</w:t>
            </w:r>
            <w:r>
              <w:rPr>
                <w:rFonts w:hint="eastAsia" w:eastAsia="宋体"/>
                <w:lang w:val="en-US" w:eastAsia="zh-CN"/>
              </w:rPr>
              <w:t xml:space="preserve"> as </w:t>
            </w:r>
            <w:r>
              <w:rPr>
                <w:rFonts w:eastAsia="宋体"/>
                <w:lang w:val="en-US" w:eastAsia="zh-CN"/>
              </w:rPr>
              <w:t>“</w:t>
            </w:r>
            <w:r>
              <w:rPr>
                <w:lang w:val="fr-FR"/>
              </w:rPr>
              <w:t xml:space="preserve">PDU </w:t>
            </w:r>
            <w:r>
              <w:rPr>
                <w:rFonts w:hint="eastAsia"/>
                <w:lang w:val="en-US" w:eastAsia="zh-CN"/>
              </w:rPr>
              <w:t>S</w:t>
            </w:r>
            <w:r>
              <w:rPr>
                <w:lang w:val="fr-FR"/>
              </w:rPr>
              <w:t xml:space="preserve">ession </w:t>
            </w:r>
            <w:r>
              <w:rPr>
                <w:rFonts w:hint="eastAsia"/>
                <w:lang w:val="en-US" w:eastAsia="zh-CN"/>
              </w:rPr>
              <w:t>M</w:t>
            </w:r>
            <w:r>
              <w:rPr>
                <w:lang w:val="fr-FR"/>
              </w:rPr>
              <w:t xml:space="preserve">odification </w:t>
            </w:r>
            <w:r>
              <w:rPr>
                <w:rFonts w:hint="eastAsia" w:eastAsia="宋体"/>
                <w:lang w:val="en-US" w:eastAsia="zh-CN"/>
              </w:rPr>
              <w:t xml:space="preserve">Complete/Reject </w:t>
            </w:r>
            <w:r>
              <w:rPr>
                <w:rFonts w:hint="eastAsia"/>
                <w:lang w:val="en-US" w:eastAsia="zh-CN"/>
              </w:rPr>
              <w:t>C</w:t>
            </w:r>
            <w:r>
              <w:rPr>
                <w:lang w:val="fr-FR"/>
              </w:rPr>
              <w:t>ommand</w:t>
            </w:r>
            <w:r>
              <w:rPr>
                <w:rFonts w:eastAsia="宋体"/>
                <w:lang w:val="en-US" w:eastAsia="zh-CN"/>
              </w:rPr>
              <w:t>”</w:t>
            </w:r>
            <w:r>
              <w:rPr>
                <w:rFonts w:hint="eastAsia" w:eastAsia="宋体"/>
                <w:lang w:val="en-US" w:eastAsia="zh-CN"/>
              </w:rPr>
              <w:t>.</w:t>
            </w:r>
          </w:p>
          <w:p>
            <w:pPr>
              <w:pStyle w:val="156"/>
              <w:spacing w:after="0"/>
              <w:rPr>
                <w:rFonts w:eastAsia="宋体"/>
                <w:lang w:val="en-US" w:eastAsia="ko-KR"/>
              </w:rPr>
            </w:pPr>
          </w:p>
          <w:p>
            <w:pPr>
              <w:pStyle w:val="156"/>
              <w:spacing w:after="0"/>
              <w:rPr>
                <w:lang w:val="en-US" w:eastAsia="zh-CN"/>
              </w:rPr>
            </w:pPr>
            <w:r>
              <w:rPr>
                <w:rFonts w:hint="eastAsia"/>
                <w:lang w:val="en-US" w:eastAsia="zh-CN"/>
              </w:rPr>
              <w:t xml:space="preserve">2.From the </w:t>
            </w:r>
            <w:r>
              <w:t>Figure 4.3.3.2-1</w:t>
            </w:r>
            <w:r>
              <w:rPr>
                <w:rFonts w:hint="eastAsia"/>
                <w:lang w:val="en-US" w:eastAsia="zh-CN"/>
              </w:rPr>
              <w:t xml:space="preserve"> and step 1g, the </w:t>
            </w:r>
            <w:r>
              <w:rPr>
                <w:lang w:eastAsia="ko-KR"/>
              </w:rPr>
              <w:t>update of the NWDAF ID</w:t>
            </w:r>
            <w:r>
              <w:rPr>
                <w:rFonts w:hint="eastAsia"/>
                <w:lang w:val="en-US" w:eastAsia="zh-CN"/>
              </w:rPr>
              <w:t xml:space="preserve"> is </w:t>
            </w:r>
            <w:r>
              <w:rPr>
                <w:lang w:eastAsia="ko-KR"/>
              </w:rPr>
              <w:t>initiated</w:t>
            </w:r>
            <w:r>
              <w:rPr>
                <w:rFonts w:hint="eastAsia"/>
                <w:lang w:val="en-US" w:eastAsia="zh-CN"/>
              </w:rPr>
              <w:t xml:space="preserve"> by AMF. However, in step 3d, it is described as </w:t>
            </w:r>
            <w:r>
              <w:rPr>
                <w:lang w:val="en-US" w:eastAsia="zh-CN"/>
              </w:rPr>
              <w:t>“</w:t>
            </w:r>
            <w:r>
              <w:rPr>
                <w:rFonts w:hint="eastAsia"/>
                <w:lang w:val="en-US" w:eastAsia="zh-CN"/>
              </w:rPr>
              <w:t xml:space="preserve">For SMF requested modification ... ... </w:t>
            </w:r>
            <w:r>
              <w:rPr>
                <w:lang w:val="en-US" w:eastAsia="zh-CN"/>
              </w:rPr>
              <w:t>”</w:t>
            </w:r>
            <w:r>
              <w:rPr>
                <w:rFonts w:hint="eastAsia"/>
                <w:lang w:val="en-US" w:eastAsia="zh-CN"/>
              </w:rPr>
              <w:t xml:space="preserve">. The description of the first and fifth steps is inconsistent. </w:t>
            </w:r>
          </w:p>
          <w:p>
            <w:pPr>
              <w:pStyle w:val="156"/>
              <w:spacing w:after="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6"/>
              <w:spacing w:after="0"/>
              <w:rPr>
                <w:b/>
                <w:i/>
                <w:sz w:val="8"/>
                <w:szCs w:val="8"/>
              </w:rPr>
            </w:pPr>
          </w:p>
        </w:tc>
        <w:tc>
          <w:tcPr>
            <w:tcW w:w="6946" w:type="dxa"/>
            <w:gridSpan w:val="9"/>
            <w:tcBorders>
              <w:right w:val="single" w:color="auto" w:sz="4" w:space="0"/>
            </w:tcBorders>
          </w:tcPr>
          <w:p>
            <w:pPr>
              <w:pStyle w:val="15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56"/>
              <w:spacing w:after="0"/>
              <w:rPr>
                <w:rFonts w:eastAsia="宋体"/>
                <w:lang w:val="en-US" w:eastAsia="zh-CN"/>
              </w:rPr>
            </w:pPr>
            <w:r>
              <w:t>It is proposed to replace the</w:t>
            </w:r>
            <w:r>
              <w:rPr>
                <w:rFonts w:hint="eastAsia" w:eastAsia="宋体"/>
                <w:lang w:val="en-US" w:eastAsia="zh-CN"/>
              </w:rPr>
              <w:t xml:space="preserve"> </w:t>
            </w:r>
            <w:r>
              <w:rPr>
                <w:rFonts w:eastAsia="宋体"/>
                <w:lang w:val="en-US" w:eastAsia="zh-CN"/>
              </w:rPr>
              <w:t>“</w:t>
            </w:r>
            <w:r>
              <w:rPr>
                <w:lang w:val="fr-FR"/>
              </w:rPr>
              <w:t xml:space="preserve">PDU </w:t>
            </w:r>
            <w:r>
              <w:rPr>
                <w:rFonts w:hint="eastAsia"/>
                <w:lang w:val="en-US" w:eastAsia="zh-CN"/>
              </w:rPr>
              <w:t>S</w:t>
            </w:r>
            <w:r>
              <w:rPr>
                <w:lang w:val="fr-FR"/>
              </w:rPr>
              <w:t xml:space="preserve">ession </w:t>
            </w:r>
            <w:r>
              <w:rPr>
                <w:rFonts w:hint="eastAsia"/>
                <w:lang w:val="en-US" w:eastAsia="zh-CN"/>
              </w:rPr>
              <w:t>M</w:t>
            </w:r>
            <w:r>
              <w:rPr>
                <w:lang w:val="fr-FR"/>
              </w:rPr>
              <w:t xml:space="preserve">odification </w:t>
            </w:r>
            <w:r>
              <w:rPr>
                <w:rFonts w:hint="eastAsia"/>
                <w:lang w:val="en-US" w:eastAsia="zh-CN"/>
              </w:rPr>
              <w:t>C</w:t>
            </w:r>
            <w:r>
              <w:rPr>
                <w:lang w:val="fr-FR"/>
              </w:rPr>
              <w:t>ommand</w:t>
            </w:r>
            <w:r>
              <w:rPr>
                <w:rFonts w:hint="eastAsia"/>
                <w:lang w:val="en-US" w:eastAsia="zh-CN"/>
              </w:rPr>
              <w:t xml:space="preserve"> Ack</w:t>
            </w:r>
            <w:r>
              <w:rPr>
                <w:rFonts w:eastAsia="宋体"/>
                <w:lang w:val="en-US" w:eastAsia="zh-CN"/>
              </w:rPr>
              <w:t>”</w:t>
            </w:r>
            <w:r>
              <w:rPr>
                <w:rFonts w:hint="eastAsia" w:eastAsia="宋体"/>
                <w:lang w:val="en-US" w:eastAsia="zh-CN"/>
              </w:rPr>
              <w:t xml:space="preserve"> as </w:t>
            </w:r>
            <w:r>
              <w:rPr>
                <w:rFonts w:eastAsia="宋体"/>
                <w:lang w:val="en-US" w:eastAsia="zh-CN"/>
              </w:rPr>
              <w:t>“</w:t>
            </w:r>
            <w:r>
              <w:rPr>
                <w:lang w:val="fr-FR"/>
              </w:rPr>
              <w:t xml:space="preserve">PDU </w:t>
            </w:r>
            <w:r>
              <w:rPr>
                <w:rFonts w:hint="eastAsia"/>
                <w:lang w:val="en-US" w:eastAsia="zh-CN"/>
              </w:rPr>
              <w:t>S</w:t>
            </w:r>
            <w:r>
              <w:rPr>
                <w:lang w:val="fr-FR"/>
              </w:rPr>
              <w:t xml:space="preserve">ession </w:t>
            </w:r>
            <w:r>
              <w:rPr>
                <w:rFonts w:hint="eastAsia"/>
                <w:lang w:val="en-US" w:eastAsia="zh-CN"/>
              </w:rPr>
              <w:t>M</w:t>
            </w:r>
            <w:r>
              <w:rPr>
                <w:lang w:val="fr-FR"/>
              </w:rPr>
              <w:t xml:space="preserve">odification </w:t>
            </w:r>
            <w:r>
              <w:rPr>
                <w:rFonts w:hint="eastAsia" w:eastAsia="宋体"/>
                <w:lang w:val="en-US" w:eastAsia="zh-CN"/>
              </w:rPr>
              <w:t xml:space="preserve">Complete/Reject </w:t>
            </w:r>
            <w:r>
              <w:rPr>
                <w:rFonts w:hint="eastAsia"/>
                <w:lang w:val="en-US" w:eastAsia="zh-CN"/>
              </w:rPr>
              <w:t>C</w:t>
            </w:r>
            <w:r>
              <w:rPr>
                <w:lang w:val="fr-FR"/>
              </w:rPr>
              <w:t>ommand</w:t>
            </w:r>
            <w:r>
              <w:rPr>
                <w:rFonts w:eastAsia="宋体"/>
                <w:lang w:val="en-US" w:eastAsia="zh-CN"/>
              </w:rPr>
              <w:t>”</w:t>
            </w:r>
            <w:r>
              <w:rPr>
                <w:rFonts w:hint="eastAsia" w:eastAsia="宋体"/>
                <w:lang w:val="en-US" w:eastAsia="zh-CN"/>
              </w:rPr>
              <w:t xml:space="preserve"> in step 9 and 11.</w:t>
            </w:r>
          </w:p>
          <w:p>
            <w:pPr>
              <w:pStyle w:val="156"/>
              <w:spacing w:after="0"/>
              <w:rPr>
                <w:lang w:val="en-US" w:eastAsia="zh-TW"/>
              </w:rPr>
            </w:pPr>
          </w:p>
          <w:p>
            <w:pPr>
              <w:pStyle w:val="156"/>
              <w:spacing w:after="0"/>
              <w:rPr>
                <w:rFonts w:eastAsia="宋体"/>
                <w:lang w:val="en-US" w:eastAsia="zh-CN"/>
              </w:rPr>
            </w:pPr>
            <w:r>
              <w:t>It is proposed to replace</w:t>
            </w:r>
            <w:r>
              <w:rPr>
                <w:rFonts w:hint="eastAsia" w:eastAsia="宋体"/>
                <w:lang w:val="en-US" w:eastAsia="zh-CN"/>
              </w:rPr>
              <w:t xml:space="preserve"> the </w:t>
            </w:r>
            <w:r>
              <w:rPr>
                <w:rFonts w:eastAsia="宋体"/>
                <w:lang w:val="en-US" w:eastAsia="zh-CN"/>
              </w:rPr>
              <w:t>“</w:t>
            </w:r>
            <w:r>
              <w:rPr>
                <w:rFonts w:hint="eastAsia"/>
                <w:lang w:val="en-US" w:eastAsia="zh-CN"/>
              </w:rPr>
              <w:t>SMF requested modification</w:t>
            </w:r>
            <w:r>
              <w:rPr>
                <w:rFonts w:eastAsia="宋体"/>
                <w:lang w:val="en-US" w:eastAsia="zh-CN"/>
              </w:rPr>
              <w:t>”</w:t>
            </w:r>
            <w:r>
              <w:rPr>
                <w:rFonts w:hint="eastAsia" w:eastAsia="宋体"/>
                <w:lang w:val="en-US" w:eastAsia="zh-CN"/>
              </w:rPr>
              <w:t xml:space="preserve"> as </w:t>
            </w:r>
            <w:r>
              <w:rPr>
                <w:rFonts w:eastAsia="宋体"/>
                <w:lang w:val="en-US" w:eastAsia="zh-CN"/>
              </w:rPr>
              <w:t>“</w:t>
            </w:r>
            <w:r>
              <w:rPr>
                <w:rFonts w:ascii="Times New Roman" w:hAnsi="Times New Roman" w:eastAsia="Times New Roman"/>
                <w:lang w:eastAsia="ko-KR"/>
              </w:rPr>
              <w:t>AMF initiated modification</w:t>
            </w:r>
            <w:r>
              <w:rPr>
                <w:rFonts w:eastAsia="宋体"/>
                <w:lang w:val="en-US" w:eastAsia="zh-CN"/>
              </w:rPr>
              <w:t>”</w:t>
            </w:r>
            <w:r>
              <w:rPr>
                <w:rFonts w:hint="eastAsia" w:eastAsia="宋体"/>
                <w:lang w:val="en-US" w:eastAsia="zh-CN"/>
              </w:rPr>
              <w:t xml:space="preserve"> in step 3d.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6"/>
              <w:spacing w:after="0"/>
              <w:rPr>
                <w:b/>
                <w:i/>
                <w:sz w:val="8"/>
                <w:szCs w:val="8"/>
              </w:rPr>
            </w:pPr>
          </w:p>
        </w:tc>
        <w:tc>
          <w:tcPr>
            <w:tcW w:w="6946" w:type="dxa"/>
            <w:gridSpan w:val="9"/>
            <w:tcBorders>
              <w:right w:val="single" w:color="auto" w:sz="4" w:space="0"/>
            </w:tcBorders>
          </w:tcPr>
          <w:p>
            <w:pPr>
              <w:pStyle w:val="15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5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56"/>
              <w:spacing w:after="0"/>
              <w:ind w:left="100"/>
              <w:rPr>
                <w:lang w:eastAsia="zh-TW"/>
              </w:rPr>
            </w:pPr>
            <w:r>
              <w:rPr>
                <w:rFonts w:eastAsia="Malgun Gothic"/>
                <w:lang w:eastAsia="ko-KR"/>
              </w:rPr>
              <w:t>Unclear Specification</w:t>
            </w:r>
          </w:p>
        </w:tc>
      </w:tr>
      <w:tr>
        <w:tblPrEx>
          <w:tblCellMar>
            <w:top w:w="0" w:type="dxa"/>
            <w:left w:w="42" w:type="dxa"/>
            <w:bottom w:w="0" w:type="dxa"/>
            <w:right w:w="42" w:type="dxa"/>
          </w:tblCellMar>
        </w:tblPrEx>
        <w:tc>
          <w:tcPr>
            <w:tcW w:w="2694" w:type="dxa"/>
            <w:gridSpan w:val="2"/>
          </w:tcPr>
          <w:p>
            <w:pPr>
              <w:pStyle w:val="156"/>
              <w:spacing w:after="0"/>
              <w:rPr>
                <w:b/>
                <w:i/>
                <w:sz w:val="8"/>
                <w:szCs w:val="8"/>
              </w:rPr>
            </w:pPr>
          </w:p>
        </w:tc>
        <w:tc>
          <w:tcPr>
            <w:tcW w:w="6946" w:type="dxa"/>
            <w:gridSpan w:val="9"/>
          </w:tcPr>
          <w:p>
            <w:pPr>
              <w:pStyle w:val="15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5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56"/>
              <w:spacing w:after="0"/>
              <w:ind w:left="100"/>
              <w:rPr>
                <w:lang w:eastAsia="zh-TW"/>
              </w:rPr>
            </w:pPr>
            <w:r>
              <w:rPr>
                <w:rFonts w:hint="eastAsia"/>
                <w:lang w:eastAsia="zh-TW"/>
              </w:rPr>
              <w:t>4.</w:t>
            </w:r>
            <w:r>
              <w:rPr>
                <w:rFonts w:hint="eastAsia"/>
                <w:lang w:val="en-US" w:eastAsia="zh-CN"/>
              </w:rPr>
              <w:t>3</w:t>
            </w:r>
            <w:r>
              <w:rPr>
                <w:lang w:eastAsia="zh-TW"/>
              </w:rPr>
              <w:t>.3.2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6"/>
              <w:spacing w:after="0"/>
              <w:rPr>
                <w:b/>
                <w:i/>
                <w:sz w:val="8"/>
                <w:szCs w:val="8"/>
              </w:rPr>
            </w:pPr>
          </w:p>
        </w:tc>
        <w:tc>
          <w:tcPr>
            <w:tcW w:w="6946" w:type="dxa"/>
            <w:gridSpan w:val="9"/>
            <w:tcBorders>
              <w:right w:val="single" w:color="auto" w:sz="4" w:space="0"/>
            </w:tcBorders>
          </w:tcPr>
          <w:p>
            <w:pPr>
              <w:pStyle w:val="15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5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56"/>
              <w:spacing w:after="0"/>
              <w:jc w:val="center"/>
              <w:rPr>
                <w:b/>
                <w:caps/>
              </w:rPr>
            </w:pPr>
            <w:r>
              <w:rPr>
                <w:b/>
                <w:caps/>
              </w:rPr>
              <w:t>N</w:t>
            </w:r>
          </w:p>
        </w:tc>
        <w:tc>
          <w:tcPr>
            <w:tcW w:w="2977" w:type="dxa"/>
            <w:gridSpan w:val="4"/>
          </w:tcPr>
          <w:p>
            <w:pPr>
              <w:pStyle w:val="156"/>
              <w:tabs>
                <w:tab w:val="right" w:pos="2893"/>
              </w:tabs>
              <w:spacing w:after="0"/>
            </w:pPr>
          </w:p>
        </w:tc>
        <w:tc>
          <w:tcPr>
            <w:tcW w:w="3401" w:type="dxa"/>
            <w:gridSpan w:val="3"/>
            <w:tcBorders>
              <w:right w:val="single" w:color="auto" w:sz="4" w:space="0"/>
            </w:tcBorders>
            <w:shd w:val="clear" w:color="FFFF00" w:fill="auto"/>
          </w:tcPr>
          <w:p>
            <w:pPr>
              <w:pStyle w:val="15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5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6"/>
              <w:spacing w:after="0"/>
              <w:jc w:val="center"/>
              <w:rPr>
                <w:b/>
                <w:caps/>
              </w:rPr>
            </w:pPr>
            <w:r>
              <w:rPr>
                <w:b/>
                <w:caps/>
              </w:rPr>
              <w:t>X</w:t>
            </w:r>
          </w:p>
        </w:tc>
        <w:tc>
          <w:tcPr>
            <w:tcW w:w="2977" w:type="dxa"/>
            <w:gridSpan w:val="4"/>
          </w:tcPr>
          <w:p>
            <w:pPr>
              <w:pStyle w:val="15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5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5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6"/>
              <w:spacing w:after="0"/>
              <w:jc w:val="center"/>
              <w:rPr>
                <w:b/>
                <w:caps/>
              </w:rPr>
            </w:pPr>
            <w:r>
              <w:rPr>
                <w:b/>
                <w:caps/>
              </w:rPr>
              <w:t>X</w:t>
            </w:r>
          </w:p>
        </w:tc>
        <w:tc>
          <w:tcPr>
            <w:tcW w:w="2977" w:type="dxa"/>
            <w:gridSpan w:val="4"/>
          </w:tcPr>
          <w:p>
            <w:pPr>
              <w:pStyle w:val="156"/>
              <w:spacing w:after="0"/>
            </w:pPr>
            <w:r>
              <w:t xml:space="preserve"> Test specifications</w:t>
            </w:r>
          </w:p>
        </w:tc>
        <w:tc>
          <w:tcPr>
            <w:tcW w:w="3401" w:type="dxa"/>
            <w:gridSpan w:val="3"/>
            <w:tcBorders>
              <w:right w:val="single" w:color="auto" w:sz="4" w:space="0"/>
            </w:tcBorders>
            <w:shd w:val="pct30" w:color="FFFF00" w:fill="auto"/>
          </w:tcPr>
          <w:p>
            <w:pPr>
              <w:pStyle w:val="15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5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6"/>
              <w:spacing w:after="0"/>
              <w:jc w:val="center"/>
              <w:rPr>
                <w:b/>
                <w:caps/>
              </w:rPr>
            </w:pPr>
            <w:r>
              <w:rPr>
                <w:b/>
                <w:caps/>
              </w:rPr>
              <w:t>X</w:t>
            </w:r>
          </w:p>
        </w:tc>
        <w:tc>
          <w:tcPr>
            <w:tcW w:w="2977" w:type="dxa"/>
            <w:gridSpan w:val="4"/>
          </w:tcPr>
          <w:p>
            <w:pPr>
              <w:pStyle w:val="156"/>
              <w:spacing w:after="0"/>
            </w:pPr>
            <w:r>
              <w:t xml:space="preserve"> O&amp;M Specifications</w:t>
            </w:r>
          </w:p>
        </w:tc>
        <w:tc>
          <w:tcPr>
            <w:tcW w:w="3401" w:type="dxa"/>
            <w:gridSpan w:val="3"/>
            <w:tcBorders>
              <w:right w:val="single" w:color="auto" w:sz="4" w:space="0"/>
            </w:tcBorders>
            <w:shd w:val="pct30" w:color="FFFF00" w:fill="auto"/>
          </w:tcPr>
          <w:p>
            <w:pPr>
              <w:pStyle w:val="15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6"/>
              <w:spacing w:after="0"/>
              <w:rPr>
                <w:b/>
                <w:i/>
              </w:rPr>
            </w:pPr>
          </w:p>
        </w:tc>
        <w:tc>
          <w:tcPr>
            <w:tcW w:w="6946" w:type="dxa"/>
            <w:gridSpan w:val="9"/>
            <w:tcBorders>
              <w:right w:val="single" w:color="auto" w:sz="4" w:space="0"/>
            </w:tcBorders>
          </w:tcPr>
          <w:p>
            <w:pPr>
              <w:pStyle w:val="15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5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5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5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5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5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56"/>
              <w:spacing w:after="0"/>
              <w:ind w:left="100"/>
            </w:pPr>
          </w:p>
        </w:tc>
      </w:tr>
    </w:tbl>
    <w:p>
      <w:pPr>
        <w:pStyle w:val="15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b/>
          <w:color w:val="FF0000"/>
          <w:sz w:val="36"/>
          <w:szCs w:val="36"/>
        </w:rPr>
      </w:pPr>
      <w:r>
        <w:rPr>
          <w:b/>
          <w:color w:val="FF0000"/>
          <w:sz w:val="36"/>
          <w:szCs w:val="36"/>
        </w:rPr>
        <w:t>*******Start of changes*******</w:t>
      </w:r>
    </w:p>
    <w:bookmarkEnd w:id="0"/>
    <w:bookmarkEnd w:id="1"/>
    <w:bookmarkEnd w:id="2"/>
    <w:bookmarkEnd w:id="3"/>
    <w:bookmarkEnd w:id="4"/>
    <w:bookmarkEnd w:id="5"/>
    <w:bookmarkEnd w:id="6"/>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10" w:name="_Toc153801675"/>
      <w:r>
        <w:rPr>
          <w:rFonts w:ascii="Arial" w:hAnsi="Arial" w:eastAsia="Times New Roman"/>
          <w:sz w:val="24"/>
          <w:lang w:eastAsia="ko-KR"/>
        </w:rPr>
        <w:t>4.3.3.2</w:t>
      </w:r>
      <w:r>
        <w:rPr>
          <w:rFonts w:ascii="Arial" w:hAnsi="Arial" w:eastAsia="Times New Roman"/>
          <w:sz w:val="24"/>
          <w:lang w:eastAsia="ko-KR"/>
        </w:rPr>
        <w:tab/>
      </w:r>
      <w:r>
        <w:rPr>
          <w:rFonts w:ascii="Arial" w:hAnsi="Arial" w:eastAsia="Times New Roman"/>
          <w:sz w:val="24"/>
          <w:lang w:eastAsia="ko-KR"/>
        </w:rPr>
        <w:t>UE or network requested PDU Session Modification (non-roaming and roaming with local breakout)</w:t>
      </w:r>
      <w:bookmarkEnd w:id="10"/>
    </w:p>
    <w:p>
      <w:pPr>
        <w:overflowPunct w:val="0"/>
        <w:autoSpaceDE w:val="0"/>
        <w:autoSpaceDN w:val="0"/>
        <w:adjustRightInd w:val="0"/>
        <w:textAlignment w:val="baseline"/>
        <w:rPr>
          <w:rFonts w:eastAsia="Times New Roman"/>
          <w:lang w:eastAsia="ko-KR"/>
        </w:rPr>
      </w:pPr>
      <w:r>
        <w:rPr>
          <w:rFonts w:eastAsia="Times New Roman"/>
          <w:lang w:eastAsia="ko-KR"/>
        </w:rPr>
        <w:t>The UE or network requested PDU Session Modification procedure (non-roaming and roaming with local breakout scenario) is depicted in figure 4.3.3.2-1.</w:t>
      </w:r>
    </w:p>
    <w:p>
      <w:pPr>
        <w:overflowPunct w:val="0"/>
        <w:autoSpaceDE w:val="0"/>
        <w:autoSpaceDN w:val="0"/>
        <w:adjustRightInd w:val="0"/>
        <w:textAlignment w:val="baseline"/>
      </w:pPr>
      <w:r>
        <w:object>
          <v:shape id="_x0000_i1025" o:spt="75" type="#_x0000_t75" style="height:533.5pt;width:474.5pt;" o:ole="t" filled="f" o:preferrelative="t" stroked="f" coordsize="21600,21600">
            <v:path/>
            <v:fill on="f" focussize="0,0"/>
            <v:stroke on="f" joinstyle="miter"/>
            <v:imagedata r:id="rId9" o:title=""/>
            <o:lock v:ext="edit" aspectratio="t"/>
            <w10:wrap type="none"/>
            <w10:anchorlock/>
          </v:shape>
          <o:OLEObject Type="Embed" ProgID="Word.Document.8" ShapeID="_x0000_i1025" DrawAspect="Content" ObjectID="_1468075725" r:id="rId8">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ko-KR"/>
        </w:rPr>
      </w:pPr>
      <w:r>
        <w:rPr>
          <w:rFonts w:ascii="Arial" w:hAnsi="Arial" w:eastAsia="Times New Roman"/>
          <w:b/>
          <w:lang w:eastAsia="en-GB"/>
        </w:rPr>
        <w:t xml:space="preserve">Figure 4.3.3.2-1: </w:t>
      </w:r>
      <w:r>
        <w:rPr>
          <w:rFonts w:ascii="Arial" w:hAnsi="Arial" w:eastAsia="Times New Roman"/>
          <w:b/>
          <w:lang w:eastAsia="ko-KR"/>
        </w:rPr>
        <w:t xml:space="preserve">UE or network requested </w:t>
      </w:r>
      <w:r>
        <w:rPr>
          <w:rFonts w:ascii="Arial" w:hAnsi="Arial" w:eastAsia="Times New Roman"/>
          <w:b/>
          <w:lang w:eastAsia="en-GB"/>
        </w:rPr>
        <w:t>PDU Session Modification (for non-roaming and roaming with local breakout)</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1.</w:t>
      </w:r>
      <w:r>
        <w:rPr>
          <w:rFonts w:eastAsia="Times New Roman"/>
          <w:lang w:eastAsia="ko-KR"/>
        </w:rPr>
        <w:tab/>
      </w:r>
      <w:r>
        <w:rPr>
          <w:rFonts w:eastAsia="Times New Roman"/>
          <w:lang w:eastAsia="ko-KR"/>
        </w:rPr>
        <w:t>The procedure may be triggered by following events:</w:t>
      </w:r>
    </w:p>
    <w:p>
      <w:pPr>
        <w:overflowPunct w:val="0"/>
        <w:autoSpaceDE w:val="0"/>
        <w:autoSpaceDN w:val="0"/>
        <w:adjustRightInd w:val="0"/>
        <w:ind w:left="851" w:hanging="284"/>
        <w:textAlignment w:val="baseline"/>
        <w:rPr>
          <w:rFonts w:eastAsia="Times New Roman"/>
          <w:lang w:eastAsia="zh-CN"/>
        </w:rPr>
      </w:pPr>
      <w:r>
        <w:rPr>
          <w:rFonts w:eastAsia="Times New Roman"/>
          <w:lang w:eastAsia="ko-KR"/>
        </w:rPr>
        <w:t>1a.</w:t>
      </w:r>
      <w:r>
        <w:rPr>
          <w:rFonts w:eastAsia="Times New Roman"/>
          <w:lang w:eastAsia="ko-KR"/>
        </w:rPr>
        <w:tab/>
      </w:r>
      <w:r>
        <w:rPr>
          <w:rFonts w:eastAsia="Times New Roman"/>
          <w:lang w:eastAsia="ko-KR"/>
        </w:rPr>
        <w:t xml:space="preserve">(UE initiated modification) The UE initiates the PDU Session Modification procedure by the transmission of an NAS message (N1 SM </w:t>
      </w:r>
      <w:r>
        <w:rPr>
          <w:rFonts w:eastAsia="Times New Roman"/>
          <w:lang w:eastAsia="en-GB"/>
        </w:rPr>
        <w:t>container</w:t>
      </w:r>
      <w:r>
        <w:rPr>
          <w:rFonts w:eastAsia="Times New Roman"/>
          <w:lang w:eastAsia="ko-KR"/>
        </w:rPr>
        <w:t xml:space="preserve"> (PDU Session Modification Request (PDU session ID, Packet Filters, Operation, Requested QoS, Segregation, 5GSM Core Network Capability</w:t>
      </w:r>
      <w:r>
        <w:rPr>
          <w:rFonts w:eastAsia="Times New Roman"/>
          <w:lang w:eastAsia="en-GB"/>
        </w:rPr>
        <w:t>, Number Of Packet Filters, [Connection Capabilities], [Always-on PDU Session Requested], [Requested Non-3GPP Delay Budget])),</w:t>
      </w:r>
      <w:r>
        <w:rPr>
          <w:rFonts w:eastAsia="Times New Roman"/>
          <w:lang w:eastAsia="ko-KR"/>
        </w:rPr>
        <w:t xml:space="preserve"> PDU Session ID, UE Integrity Protection Maximum Data Rate, [Port Management Information Container]) </w:t>
      </w:r>
      <w:del w:id="0" w:author="IPLOOK" w:date="2024-03-25T14:56:00Z">
        <w:r>
          <w:rPr>
            <w:rFonts w:eastAsia="Times New Roman"/>
            <w:lang w:eastAsia="ko-KR"/>
          </w:rPr>
          <w:delText>message</w:delText>
        </w:r>
      </w:del>
      <w:r>
        <w:rPr>
          <w:rFonts w:eastAsia="Times New Roman"/>
          <w:lang w:eastAsia="ko-KR"/>
        </w:rPr>
        <w:t xml:space="preserve">. Depending on the Access Type, if the UE was in CM-IDLE state, this SM-NAS message is preceded by the Service Request procedure. The NAS message is forwarded by the (R)AN to the AMF with an indication of </w:t>
      </w:r>
      <w:r>
        <w:rPr>
          <w:rFonts w:eastAsia="Times New Roman"/>
          <w:lang w:eastAsia="zh-CN"/>
        </w:rPr>
        <w:t xml:space="preserve">User location Information. The AMF invokes Nsmf_PDUSession_UpdateSMContext </w:t>
      </w:r>
      <w:r>
        <w:rPr>
          <w:rFonts w:eastAsia="Times New Roman"/>
          <w:lang w:eastAsia="ko-KR"/>
        </w:rPr>
        <w:t>(SM Context ID, N1 SM container (PDU Session Modification Request))</w:t>
      </w:r>
      <w:r>
        <w:rPr>
          <w:rFonts w:eastAsia="Times New Roman"/>
          <w:lang w:eastAsia="zh-CN"/>
        </w:rPr>
        <w:t>.</w:t>
      </w:r>
    </w:p>
    <w:p>
      <w:pPr>
        <w:overflowPunct w:val="0"/>
        <w:autoSpaceDE w:val="0"/>
        <w:autoSpaceDN w:val="0"/>
        <w:adjustRightInd w:val="0"/>
        <w:ind w:left="851" w:hanging="284"/>
        <w:textAlignment w:val="baseline"/>
        <w:rPr>
          <w:rFonts w:eastAsia="Times New Roman"/>
          <w:lang w:eastAsia="zh-CN"/>
        </w:rPr>
      </w:pPr>
      <w:r>
        <w:rPr>
          <w:rFonts w:eastAsia="Times New Roman"/>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ko-KR"/>
        </w:rPr>
        <w:t>NOTE</w:t>
      </w:r>
      <w:r>
        <w:rPr>
          <w:rFonts w:eastAsia="Times New Roman"/>
          <w:lang w:eastAsia="en-GB"/>
        </w:rPr>
        <w:t> </w:t>
      </w:r>
      <w:r>
        <w:rPr>
          <w:rFonts w:eastAsia="Times New Roman"/>
          <w:lang w:eastAsia="ko-KR"/>
        </w:rPr>
        <w:t>1:</w:t>
      </w:r>
      <w:r>
        <w:rPr>
          <w:rFonts w:eastAsia="Times New Roman"/>
          <w:lang w:eastAsia="ko-KR"/>
        </w:rPr>
        <w:tab/>
      </w:r>
      <w:r>
        <w:rPr>
          <w:rFonts w:eastAsia="Times New Roman"/>
          <w:lang w:eastAsia="ko-KR"/>
        </w:rPr>
        <w:t>Only one QoS Flow is used for traffic segregation. If UE makes subsequent requests for segregation of additional SDF(s), the additional SDF(s) are multiplexed on the existing QoS Flow that is used for segregation.</w:t>
      </w:r>
    </w:p>
    <w:p>
      <w:pPr>
        <w:overflowPunct w:val="0"/>
        <w:autoSpaceDE w:val="0"/>
        <w:autoSpaceDN w:val="0"/>
        <w:adjustRightInd w:val="0"/>
        <w:ind w:left="851" w:hanging="284"/>
        <w:textAlignment w:val="baseline"/>
        <w:rPr>
          <w:rFonts w:eastAsia="Times New Roman"/>
          <w:lang w:eastAsia="ko-KR"/>
        </w:rPr>
      </w:pPr>
      <w:r>
        <w:rPr>
          <w:rFonts w:eastAsia="Times New Roman"/>
          <w:lang w:eastAsia="zh-CN"/>
        </w:rPr>
        <w:tab/>
      </w:r>
      <w:r>
        <w:rPr>
          <w:rFonts w:eastAsia="Times New Roman"/>
          <w:lang w:eastAsia="zh-CN"/>
        </w:rPr>
        <w:t>The UE shall not trigger a PDU Session Modification procedure for a PDU Session corresponding to a LADN when the UE is outside the area of availability of the LADN.</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ab/>
      </w:r>
      <w:r>
        <w:rPr>
          <w:rFonts w:eastAsia="Times New Roman"/>
          <w:lang w:eastAsia="ko-KR"/>
        </w:rPr>
        <w:t>The PS Data Off status, if changed, shall be included in the PCO in the PDU Session Modification Request message.</w:t>
      </w:r>
    </w:p>
    <w:p>
      <w:pPr>
        <w:overflowPunct w:val="0"/>
        <w:autoSpaceDE w:val="0"/>
        <w:autoSpaceDN w:val="0"/>
        <w:adjustRightInd w:val="0"/>
        <w:ind w:left="851" w:hanging="284"/>
        <w:textAlignment w:val="baseline"/>
        <w:rPr>
          <w:rFonts w:eastAsia="Times New Roman"/>
          <w:lang w:eastAsia="en-GB"/>
        </w:rPr>
      </w:pPr>
      <w:r>
        <w:rPr>
          <w:rFonts w:eastAsia="Times New Roman"/>
          <w:lang w:eastAsia="ko-KR"/>
        </w:rPr>
        <w:tab/>
      </w:r>
      <w:r>
        <w:rPr>
          <w:rFonts w:eastAsia="Times New Roman"/>
          <w:lang w:eastAsia="en-GB"/>
        </w:rPr>
        <w:t>For a PDU Session which was established in the EPS, when</w:t>
      </w:r>
      <w:r>
        <w:rPr>
          <w:rFonts w:eastAsia="Times New Roman"/>
          <w:lang w:eastAsia="ko-KR"/>
        </w:rPr>
        <w:t xml:space="preserve"> </w:t>
      </w:r>
      <w:r>
        <w:rPr>
          <w:rFonts w:eastAsia="Times New Roman"/>
          <w:lang w:eastAsia="en-GB"/>
        </w:rPr>
        <w:t>t</w:t>
      </w:r>
      <w:r>
        <w:rPr>
          <w:rFonts w:eastAsia="Times New Roman"/>
          <w:lang w:eastAsia="ko-KR"/>
        </w:rPr>
        <w:t xml:space="preserve">he UE </w:t>
      </w:r>
      <w:r>
        <w:rPr>
          <w:rFonts w:eastAsia="Times New Roman"/>
          <w:lang w:eastAsia="en-GB"/>
        </w:rPr>
        <w:t>moves from EPS to 5GS</w:t>
      </w:r>
      <w:r>
        <w:rPr>
          <w:rFonts w:eastAsia="Times New Roman"/>
          <w:iCs/>
          <w:lang w:eastAsia="en-GB"/>
        </w:rPr>
        <w:t xml:space="preserve"> for the first time, the UE </w:t>
      </w:r>
      <w:r>
        <w:rPr>
          <w:rFonts w:eastAsia="Times New Roman"/>
          <w:lang w:eastAsia="ko-KR"/>
        </w:rPr>
        <w:t>include</w:t>
      </w:r>
      <w:r>
        <w:rPr>
          <w:rFonts w:eastAsia="Times New Roman"/>
          <w:lang w:eastAsia="zh-CN"/>
        </w:rPr>
        <w:t>s</w:t>
      </w:r>
      <w:r>
        <w:rPr>
          <w:rFonts w:eastAsia="Times New Roman"/>
          <w:lang w:eastAsia="ko-KR"/>
        </w:rPr>
        <w:t xml:space="preserve"> an Always-on PDU Session Requested indication in the PDU Session </w:t>
      </w:r>
      <w:r>
        <w:rPr>
          <w:rFonts w:eastAsia="Times New Roman"/>
          <w:lang w:eastAsia="en-GB"/>
        </w:rPr>
        <w:t>Modification</w:t>
      </w:r>
      <w:r>
        <w:rPr>
          <w:rFonts w:eastAsia="Times New Roman"/>
          <w:lang w:eastAsia="ko-KR"/>
        </w:rPr>
        <w:t xml:space="preserve"> Request message if it wants to </w:t>
      </w:r>
      <w:r>
        <w:rPr>
          <w:rFonts w:eastAsia="Times New Roman"/>
          <w:lang w:eastAsia="en-GB"/>
        </w:rPr>
        <w:t>change the PDU Session to a</w:t>
      </w:r>
      <w:r>
        <w:rPr>
          <w:rFonts w:eastAsia="Times New Roman"/>
          <w:lang w:eastAsia="ko-KR"/>
        </w:rPr>
        <w:t>n always-on PDU Session.</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ab/>
      </w:r>
      <w:r>
        <w:rPr>
          <w:rFonts w:eastAsia="Times New Roman"/>
          <w:lang w:eastAsia="ko-KR"/>
        </w:rPr>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ab/>
      </w:r>
      <w:r>
        <w:rPr>
          <w:rFonts w:eastAsia="Times New Roman"/>
          <w:lang w:eastAsia="ko-KR"/>
        </w:rPr>
        <w:t>When PCF is deployed, the SMF shall further report the PS Data Off status to PCF if the PS Data Off event trigger is provisioned, the additional behaviour of SMF and PCF for 3GPP PS Data Off is defined in TS 23.503 [20].</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ab/>
      </w:r>
      <w:r>
        <w:rPr>
          <w:rFonts w:eastAsia="Times New Roman"/>
          <w:lang w:eastAsia="ko-KR"/>
        </w:rPr>
        <w:t xml:space="preserve">The 5GSM Core Network Capability is provided by the UE and handled by SMF as defined in clause 5.4.4b </w:t>
      </w:r>
      <w:r>
        <w:rPr>
          <w:rFonts w:eastAsia="Times New Roman"/>
          <w:lang w:eastAsia="en-GB"/>
        </w:rPr>
        <w:t>of</w:t>
      </w:r>
      <w:r>
        <w:rPr>
          <w:rFonts w:eastAsia="Times New Roman"/>
          <w:lang w:eastAsia="ko-KR"/>
        </w:rPr>
        <w:t xml:space="preserve"> TS 23.501 [2].</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ab/>
      </w:r>
      <w:r>
        <w:rPr>
          <w:rFonts w:eastAsia="Times New Roman"/>
          <w:lang w:eastAsia="ko-KR"/>
        </w:rPr>
        <w:t>The UE Integrity Protection Maximum Data Rate indicates the maximum data rate up to which the UE can support UP integrity protection. It is set as defined in TS 23.501 [2].</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ab/>
      </w:r>
      <w:r>
        <w:rPr>
          <w:rFonts w:eastAsia="Times New Roman"/>
          <w:lang w:eastAsia="ko-KR"/>
        </w:rPr>
        <w:t xml:space="preserve">The Number Of Packet Filters indicates the number of supported packet filters for signalled QoS rules as described in clause 5.17.2.2.2 </w:t>
      </w:r>
      <w:r>
        <w:rPr>
          <w:rFonts w:eastAsia="Times New Roman"/>
          <w:lang w:eastAsia="en-GB"/>
        </w:rPr>
        <w:t>of</w:t>
      </w:r>
      <w:r>
        <w:rPr>
          <w:rFonts w:eastAsia="Times New Roman"/>
          <w:lang w:eastAsia="ko-KR"/>
        </w:rPr>
        <w:t xml:space="preserve"> TS 23.501 [2].</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ab/>
      </w:r>
      <w:r>
        <w:rPr>
          <w:rFonts w:eastAsia="Times New Roman"/>
          <w:lang w:eastAsia="ko-KR"/>
        </w:rPr>
        <w:t>When it moves from EPS to 5GS for the first time, a UE that supports EAS re-discovery as described in clause 6.2.3.3 of TS 23.548 [74], may indicate so in the PCO.</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ab/>
      </w:r>
      <w:r>
        <w:rPr>
          <w:rFonts w:eastAsia="Times New Roman"/>
          <w:lang w:eastAsia="ko-KR"/>
        </w:rPr>
        <w:t>When it moves from EPS to 5GS for the first time, a UE that hosts the EDC functionality shall indicate in the PCO its capability to support the EDC functionality (see clause 5.2.1 of TS 23.548 [74]).</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ab/>
      </w:r>
      <w:r>
        <w:rPr>
          <w:rFonts w:eastAsia="Times New Roman"/>
          <w:lang w:eastAsia="ko-KR"/>
        </w:rPr>
        <w:t xml:space="preserve">Port Management Information Container may be received from DS-TT and includes DS-TT port related management information as defined in clause 5.28.3 </w:t>
      </w:r>
      <w:r>
        <w:rPr>
          <w:rFonts w:eastAsia="Times New Roman"/>
          <w:lang w:eastAsia="en-GB"/>
        </w:rPr>
        <w:t>of</w:t>
      </w:r>
      <w:r>
        <w:rPr>
          <w:rFonts w:eastAsia="Times New Roman"/>
          <w:lang w:eastAsia="ko-KR"/>
        </w:rPr>
        <w:t xml:space="preserve"> TS 23.501 [2].</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1b.</w:t>
      </w:r>
      <w:r>
        <w:rPr>
          <w:rFonts w:eastAsia="Times New Roman"/>
          <w:lang w:eastAsia="ko-KR"/>
        </w:rPr>
        <w:tab/>
      </w:r>
      <w:r>
        <w:rPr>
          <w:rFonts w:eastAsia="Times New Roman"/>
          <w:lang w:eastAsia="ko-KR"/>
        </w:rPr>
        <w:t>(</w:t>
      </w:r>
      <w:ins w:id="1" w:author="IPLOOK" w:date="2024-03-25T15:00:00Z">
        <w:r>
          <w:rPr>
            <w:rFonts w:hint="eastAsia" w:eastAsia="宋体"/>
            <w:lang w:val="en-US" w:eastAsia="zh-CN"/>
          </w:rPr>
          <w:t xml:space="preserve">SMF </w:t>
        </w:r>
      </w:ins>
      <w:ins w:id="2" w:author="IPLOOK" w:date="2024-03-25T15:00:00Z">
        <w:r>
          <w:rPr>
            <w:rFonts w:eastAsia="Times New Roman"/>
            <w:lang w:eastAsia="en-GB"/>
          </w:rPr>
          <w:t>initiated modification</w:t>
        </w:r>
      </w:ins>
      <w:del w:id="3" w:author="IPLOOK" w:date="2024-03-25T15:00:00Z">
        <w:r>
          <w:rPr>
            <w:rFonts w:eastAsia="Times New Roman"/>
            <w:lang w:eastAsia="ko-KR"/>
          </w:rPr>
          <w:delText>PCF initiated SM Policy Association Modification</w:delText>
        </w:r>
      </w:del>
      <w:r>
        <w:rPr>
          <w:rFonts w:eastAsia="Times New Roman"/>
          <w:lang w:eastAsia="ko-KR"/>
        </w:rPr>
        <w:t xml:space="preserve">) The PCF </w:t>
      </w:r>
      <w:r>
        <w:rPr>
          <w:rFonts w:eastAsia="Times New Roman"/>
          <w:lang w:eastAsia="zh-CN"/>
        </w:rPr>
        <w:t xml:space="preserve">performs a PCF initiated SM Policy Association Modification procedure as defined in clause 4.16.5.2 </w:t>
      </w:r>
      <w:r>
        <w:rPr>
          <w:rFonts w:eastAsia="宋体"/>
          <w:lang w:eastAsia="zh-CN"/>
        </w:rPr>
        <w:t>to notify SMF about</w:t>
      </w:r>
      <w:r>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ab/>
      </w:r>
      <w:r>
        <w:rPr>
          <w:rFonts w:eastAsia="Times New Roman"/>
          <w:lang w:eastAsia="ko-KR"/>
        </w:rPr>
        <w:t>If QoS Monitoring is requested by the AF, the PCF generates the QoS Monitoring policy for the corresponding service data flow and provides the policy in the PCC rules to the SMF in this step.</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ab/>
      </w:r>
      <w:r>
        <w:rPr>
          <w:rFonts w:eastAsia="Times New Roman"/>
          <w:lang w:eastAsia="ko-KR"/>
        </w:rPr>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ab/>
      </w:r>
      <w:r>
        <w:rPr>
          <w:rFonts w:eastAsia="Times New Roman"/>
          <w:lang w:eastAsia="ko-KR"/>
        </w:rPr>
        <w:t>The PCF may provision a PDU Set Control Information as described in clause 6.1.3.27.4 of TS 23.503 [20] within PCC Rules based on the information provided by the AF and/or the local operator policies.</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1c.</w:t>
      </w:r>
      <w:r>
        <w:rPr>
          <w:rFonts w:eastAsia="Times New Roman"/>
          <w:lang w:eastAsia="ko-KR"/>
        </w:rPr>
        <w:tab/>
      </w:r>
      <w:r>
        <w:rPr>
          <w:rFonts w:eastAsia="Times New Roman"/>
          <w:lang w:eastAsia="ko-KR"/>
        </w:rPr>
        <w:t xml:space="preserve">(SMF </w:t>
      </w:r>
      <w:ins w:id="4" w:author="IPLOOK" w:date="2024-03-25T15:00:00Z">
        <w:r>
          <w:rPr>
            <w:rFonts w:eastAsia="Times New Roman"/>
            <w:lang w:eastAsia="en-GB"/>
          </w:rPr>
          <w:t>initiated modification</w:t>
        </w:r>
      </w:ins>
      <w:del w:id="5" w:author="IPLOOK" w:date="2024-03-25T15:00:00Z">
        <w:r>
          <w:rPr>
            <w:rFonts w:eastAsia="Times New Roman"/>
            <w:lang w:eastAsia="ko-KR"/>
          </w:rPr>
          <w:delText>requested modification</w:delText>
        </w:r>
      </w:del>
      <w:r>
        <w:rPr>
          <w:rFonts w:eastAsia="Times New Roman"/>
          <w:lang w:eastAsia="ko-KR"/>
        </w:rPr>
        <w:t xml:space="preserve">) The UDM </w:t>
      </w:r>
      <w:r>
        <w:rPr>
          <w:rFonts w:eastAsia="宋体"/>
          <w:lang w:eastAsia="ko-KR"/>
        </w:rPr>
        <w:t xml:space="preserve">updates the subscription data of SMF by Nudm_SDM_Notification </w:t>
      </w:r>
      <w:r>
        <w:rPr>
          <w:rFonts w:eastAsia="Times New Roman"/>
          <w:lang w:eastAsia="ko-KR"/>
        </w:rPr>
        <w:t>(</w:t>
      </w:r>
      <w:r>
        <w:rPr>
          <w:rFonts w:eastAsia="Times New Roman"/>
          <w:lang w:eastAsia="en-GB"/>
        </w:rPr>
        <w:t>SUPI</w:t>
      </w:r>
      <w:r>
        <w:rPr>
          <w:rFonts w:eastAsia="Times New Roman"/>
          <w:lang w:eastAsia="ko-KR"/>
        </w:rPr>
        <w:t>, Session Management Subscription Data). The SMF updates the Session Management Subscription Data and acknowledges the UDM by returning an Ack</w:t>
      </w:r>
      <w:r>
        <w:rPr>
          <w:rFonts w:eastAsia="宋体"/>
          <w:lang w:eastAsia="ko-KR"/>
        </w:rPr>
        <w:t xml:space="preserve"> with </w:t>
      </w:r>
      <w:r>
        <w:rPr>
          <w:rFonts w:eastAsia="Times New Roman"/>
          <w:lang w:eastAsia="ko-KR"/>
        </w:rPr>
        <w:t>(</w:t>
      </w:r>
      <w:r>
        <w:rPr>
          <w:rFonts w:eastAsia="Times New Roman"/>
          <w:lang w:eastAsia="en-GB"/>
        </w:rPr>
        <w:t>SUPI</w:t>
      </w:r>
      <w:r>
        <w:rPr>
          <w:rFonts w:eastAsia="Times New Roman"/>
          <w:lang w:eastAsia="ko-KR"/>
        </w:rPr>
        <w:t>).</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1d.</w:t>
      </w:r>
      <w:r>
        <w:rPr>
          <w:rFonts w:eastAsia="Times New Roman"/>
          <w:lang w:eastAsia="ko-KR"/>
        </w:rPr>
        <w:tab/>
      </w:r>
      <w:r>
        <w:rPr>
          <w:rFonts w:eastAsia="Times New Roman"/>
          <w:lang w:eastAsia="ko-KR"/>
        </w:rPr>
        <w:t xml:space="preserve">(SMF </w:t>
      </w:r>
      <w:ins w:id="6" w:author="IPLOOK" w:date="2024-03-25T15:00:00Z">
        <w:r>
          <w:rPr>
            <w:rFonts w:eastAsia="Times New Roman"/>
            <w:lang w:eastAsia="en-GB"/>
          </w:rPr>
          <w:t>initiated modification</w:t>
        </w:r>
      </w:ins>
      <w:del w:id="7" w:author="IPLOOK" w:date="2024-03-25T15:00:00Z">
        <w:r>
          <w:rPr>
            <w:rFonts w:eastAsia="Times New Roman"/>
            <w:lang w:eastAsia="ko-KR"/>
          </w:rPr>
          <w:delText>requested modification</w:delText>
        </w:r>
      </w:del>
      <w:r>
        <w:rPr>
          <w:rFonts w:eastAsia="Times New Roman"/>
          <w:lang w:eastAsia="ko-KR"/>
        </w:rPr>
        <w:t xml:space="preserve">)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Pr>
          <w:rFonts w:eastAsia="Times New Roman"/>
          <w:lang w:eastAsia="en-GB"/>
        </w:rPr>
        <w:t xml:space="preserve">the status of one or more QoS Flows </w:t>
      </w:r>
      <w:r>
        <w:rPr>
          <w:rFonts w:eastAsia="Times New Roman"/>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ab/>
      </w:r>
      <w:r>
        <w:rPr>
          <w:rFonts w:eastAsia="Times New Roman"/>
          <w:lang w:eastAsia="ko-KR"/>
        </w:rPr>
        <w:t>If interworking with TSN deployed in the transport network is supported and either the UPF supports CN-TL or NG-RAN supports AN-TL (see clause 4.4.8 of TS 23.501 [2]), the procedure may be triggered due to reception of Status group from TN CNC.</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ab/>
      </w:r>
      <w:r>
        <w:rPr>
          <w:rFonts w:eastAsia="Times New Roman"/>
          <w:lang w:eastAsia="ko-KR"/>
        </w:rPr>
        <w:t xml:space="preserve">The SMF may decide to modify PDU Session to send updated ECS Address Configuration Information to the UE as defined in clause 6.5.2 </w:t>
      </w:r>
      <w:r>
        <w:rPr>
          <w:rFonts w:eastAsia="Times New Roman"/>
          <w:lang w:eastAsia="en-GB"/>
        </w:rPr>
        <w:t>of</w:t>
      </w:r>
      <w:r>
        <w:rPr>
          <w:rFonts w:eastAsia="Times New Roman"/>
          <w:lang w:eastAsia="ko-KR"/>
        </w:rPr>
        <w:t xml:space="preserve"> TS 23.548 [74].</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ab/>
      </w:r>
      <w:r>
        <w:rPr>
          <w:rFonts w:eastAsia="Times New Roman"/>
          <w:lang w:eastAsia="ko-KR"/>
        </w:rPr>
        <w:t>The SMF may decide to modify PDU Session to send updated DNS server address to the UE as defined in clause 6.2.3.2.3 of TS 23.548 [74].</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ab/>
      </w:r>
      <w:r>
        <w:rPr>
          <w:rFonts w:eastAsia="Times New Roman"/>
          <w:lang w:eastAsia="ko-KR"/>
        </w:rPr>
        <w:t>The SMF may decide to modify PDU Session to send the EAS rediscovery indication to the UE as defined in clause 6.2.3.3 of TS 23.548 [74].</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ab/>
      </w:r>
      <w:r>
        <w:rPr>
          <w:rFonts w:eastAsia="Times New Roman"/>
          <w:lang w:eastAsia="ko-KR"/>
        </w:rPr>
        <w:t>If the SMF receives one of the triggers in step 1b ~ 1d, the SMF starts SMF requested PDU Session Modification procedure.</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1</w:t>
      </w:r>
      <w:r>
        <w:rPr>
          <w:rFonts w:eastAsia="Times New Roman"/>
          <w:lang w:eastAsia="zh-CN"/>
        </w:rPr>
        <w:t>e</w:t>
      </w:r>
      <w:r>
        <w:rPr>
          <w:rFonts w:eastAsia="Times New Roman"/>
          <w:lang w:eastAsia="ko-KR"/>
        </w:rPr>
        <w:t>.</w:t>
      </w:r>
      <w:r>
        <w:rPr>
          <w:rFonts w:eastAsia="Times New Roman"/>
          <w:lang w:eastAsia="ko-KR"/>
        </w:rPr>
        <w:tab/>
      </w:r>
      <w:r>
        <w:rPr>
          <w:rFonts w:eastAsia="Times New Roman"/>
          <w:lang w:eastAsia="ko-KR"/>
        </w:rPr>
        <w:t xml:space="preserve">(AN initiated modification) </w:t>
      </w:r>
      <w:r>
        <w:rPr>
          <w:rFonts w:eastAsia="Times New Roman"/>
          <w:lang w:eastAsia="zh-CN"/>
        </w:rPr>
        <w:t xml:space="preserve">(R)AN shall indicate to the SMF </w:t>
      </w:r>
      <w:r>
        <w:rPr>
          <w:rFonts w:eastAsia="Times New Roman"/>
          <w:lang w:eastAsia="en-GB"/>
        </w:rPr>
        <w:t>when the AN resources onto which a QoS Flow is mapped are released irrespective of whether notification control is configured</w:t>
      </w:r>
      <w:r>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Nsmf_PDUSession_UpdateSMContext </w:t>
      </w:r>
      <w:r>
        <w:rPr>
          <w:rFonts w:eastAsia="Times New Roman"/>
          <w:lang w:eastAsia="zh-CN"/>
        </w:rPr>
        <w:t>(SM Context ID, N2 SM information)</w:t>
      </w:r>
      <w:r>
        <w:rPr>
          <w:rFonts w:eastAsia="Times New Roman"/>
          <w:lang w:eastAsia="ko-KR"/>
        </w:rPr>
        <w:t>.</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ab/>
      </w:r>
      <w:r>
        <w:rPr>
          <w:rFonts w:eastAsia="Times New Roman"/>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1f.</w:t>
      </w:r>
      <w:r>
        <w:rPr>
          <w:rFonts w:eastAsia="Times New Roman"/>
          <w:lang w:eastAsia="en-GB"/>
        </w:rPr>
        <w:tab/>
      </w:r>
      <w:r>
        <w:rPr>
          <w:rFonts w:eastAsia="Times New Roman"/>
          <w:lang w:eastAsia="en-GB"/>
        </w:rPr>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ab/>
      </w:r>
      <w:r>
        <w:rPr>
          <w:rFonts w:eastAsia="Times New Roman"/>
          <w:lang w:eastAsia="ko-KR"/>
        </w:rPr>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1g.</w:t>
      </w:r>
      <w:r>
        <w:rPr>
          <w:rFonts w:eastAsia="Times New Roman"/>
          <w:lang w:eastAsia="ko-KR"/>
        </w:rPr>
        <w:tab/>
      </w:r>
      <w:r>
        <w:rPr>
          <w:rFonts w:eastAsia="Times New Roman"/>
          <w:lang w:eastAsia="ko-KR"/>
        </w:rPr>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pPr>
        <w:overflowPunct w:val="0"/>
        <w:autoSpaceDE w:val="0"/>
        <w:autoSpaceDN w:val="0"/>
        <w:adjustRightInd w:val="0"/>
        <w:ind w:left="851" w:hanging="284"/>
        <w:textAlignment w:val="baseline"/>
        <w:rPr>
          <w:rFonts w:eastAsia="Times New Roman"/>
          <w:lang w:eastAsia="ko-KR"/>
        </w:rPr>
      </w:pPr>
      <w:r>
        <w:rPr>
          <w:rFonts w:eastAsia="Times New Roman"/>
          <w:lang w:eastAsia="ko-KR"/>
        </w:rPr>
        <w:t>1h.</w:t>
      </w:r>
      <w:r>
        <w:rPr>
          <w:rFonts w:eastAsia="Times New Roman"/>
          <w:lang w:eastAsia="ko-KR"/>
        </w:rPr>
        <w:tab/>
      </w:r>
      <w:r>
        <w:rPr>
          <w:rFonts w:eastAsia="Times New Roman"/>
          <w:lang w:eastAsia="ko-KR"/>
        </w:rPr>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ab/>
      </w:r>
      <w:r>
        <w:rPr>
          <w:rFonts w:eastAsia="Times New Roman"/>
          <w:lang w:eastAsia="ko-KR"/>
        </w:rPr>
        <w:t>Based on the extended NAS-SM timer indication, the SMF shall use the extended NAS-SM timer setting for the UE as specified in TS 24.501 [25].</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2.</w:t>
      </w:r>
      <w:r>
        <w:rPr>
          <w:rFonts w:eastAsia="Times New Roman"/>
          <w:lang w:eastAsia="ko-KR"/>
        </w:rPr>
        <w:tab/>
      </w:r>
      <w:r>
        <w:rPr>
          <w:rFonts w:eastAsia="Times New Roman"/>
          <w:lang w:eastAsia="ko-KR"/>
        </w:rPr>
        <w:t>The SMF may</w:t>
      </w:r>
      <w:r>
        <w:rPr>
          <w:rFonts w:eastAsia="Times New Roman"/>
          <w:lang w:eastAsia="zh-CN"/>
        </w:rPr>
        <w:t xml:space="preserve"> need to report some subscribed event to the PCF by performing an SMF initiated SM Policy Association Modification procedure as defined in clause 4.16.5.1.</w:t>
      </w:r>
      <w:r>
        <w:rPr>
          <w:rFonts w:eastAsia="Times New Roman"/>
          <w:lang w:eastAsia="ko-KR"/>
        </w:rPr>
        <w:t xml:space="preserve"> This step may be skipped if PDU Session Modification procedure is triggered by step 1b or 1d. </w:t>
      </w:r>
      <w:r>
        <w:rPr>
          <w:rFonts w:eastAsia="Times New Roman"/>
          <w:lang w:eastAsia="zh-CN"/>
        </w:rPr>
        <w:t>If dynamic PCC is not deployed, the SMF may apply local policy to decide whether to change the QoS profile.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ab/>
      </w:r>
      <w:r>
        <w:rPr>
          <w:rFonts w:eastAsia="Times New Roman"/>
          <w:lang w:eastAsia="ko-KR"/>
        </w:rPr>
        <w:t>Steps 2a to 7 are not invoked when the PDU Session Modification requires only action at a UPF (e.g. gating).</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2a.</w:t>
      </w:r>
      <w:r>
        <w:rPr>
          <w:rFonts w:eastAsia="Times New Roman"/>
          <w:lang w:eastAsia="ko-KR"/>
        </w:rPr>
        <w:tab/>
      </w:r>
      <w:r>
        <w:rPr>
          <w:rFonts w:eastAsia="Times New Roman"/>
          <w:lang w:eastAsia="ko-KR"/>
        </w:rPr>
        <w:t>The SMF may update the UPF with N4 Rules related to new or modified QoS Flow(s).</w:t>
      </w:r>
    </w:p>
    <w:p>
      <w:pPr>
        <w:keepLines/>
        <w:overflowPunct w:val="0"/>
        <w:autoSpaceDE w:val="0"/>
        <w:autoSpaceDN w:val="0"/>
        <w:adjustRightInd w:val="0"/>
        <w:ind w:left="1135" w:hanging="851"/>
        <w:textAlignment w:val="baseline"/>
        <w:rPr>
          <w:rFonts w:eastAsia="Times New Roman"/>
          <w:lang w:eastAsia="ko-KR"/>
        </w:rPr>
      </w:pPr>
      <w:r>
        <w:rPr>
          <w:rFonts w:eastAsia="Times New Roman"/>
          <w:lang w:eastAsia="ko-KR"/>
        </w:rPr>
        <w:t>NOTE 2:</w:t>
      </w:r>
      <w:r>
        <w:rPr>
          <w:rFonts w:eastAsia="Times New Roman"/>
          <w:lang w:eastAsia="ko-KR"/>
        </w:rPr>
        <w:tab/>
      </w:r>
      <w:r>
        <w:rPr>
          <w:rFonts w:eastAsia="Times New Roman"/>
          <w:lang w:eastAsia="ko-KR"/>
        </w:rPr>
        <w:t>This allows the UL packets with the QFI of a new or modified QoS Flow to be transferred.</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ab/>
      </w:r>
      <w:r>
        <w:rPr>
          <w:rFonts w:eastAsia="Times New Roman"/>
          <w:lang w:eastAsia="ko-KR"/>
        </w:rPr>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ab/>
      </w:r>
      <w:r>
        <w:rPr>
          <w:rFonts w:eastAsia="Times New Roman"/>
          <w:lang w:eastAsia="ko-KR"/>
        </w:rPr>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ab/>
      </w:r>
      <w:r>
        <w:rPr>
          <w:rFonts w:eastAsia="Times New Roman"/>
          <w:lang w:eastAsia="ko-KR"/>
        </w:rPr>
        <w:t>If the SMF initiated the PDU Session Modification procedure in step 1b due to PCF initiated SM Policy Association Modification that adds one or more PCC Rule(s) with UL and/or DL Periodicity, the SMF composes the TSCAI with the periodicity information.</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ab/>
      </w:r>
      <w:r>
        <w:rPr>
          <w:rFonts w:eastAsia="Times New Roman"/>
          <w:lang w:eastAsia="ko-KR"/>
        </w:rPr>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ab/>
      </w:r>
      <w:r>
        <w:rPr>
          <w:rFonts w:eastAsia="Times New Roman"/>
          <w:lang w:eastAsia="ko-KR"/>
        </w:rPr>
        <w:t>If N6 Jitter measurements are requested and DL Periodicity is received in the PCC Rule, the SMF shall include the DL Periodicity in the request to the UPF, see clause 5.8.5.11 of TS 23.501 [2].</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ab/>
      </w:r>
      <w:r>
        <w:rPr>
          <w:rFonts w:eastAsia="Times New Roman"/>
          <w:lang w:eastAsia="ko-KR"/>
        </w:rPr>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ab/>
      </w:r>
      <w:r>
        <w:rPr>
          <w:rFonts w:eastAsia="Times New Roman"/>
          <w:lang w:eastAsia="ko-KR"/>
        </w:rPr>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ab/>
      </w:r>
      <w:r>
        <w:rPr>
          <w:rFonts w:eastAsia="Times New Roman"/>
          <w:lang w:eastAsia="ko-KR"/>
        </w:rPr>
        <w:t>If the PCF initiated SM Policy Association Modification that adds one or more PCC Rule(s) with PDU Set Control Information, the SMF performs PDU Set based QoS handling, see clause 5.37.5 of TS 23.501 [2].</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ab/>
      </w:r>
      <w:r>
        <w:rPr>
          <w:rFonts w:eastAsia="Times New Roman"/>
          <w:lang w:eastAsia="ko-KR"/>
        </w:rPr>
        <w:t>If redundant transmission has not been activated to the PDU session and the SMF decides to perform redundant transmission for the QoS Flow, the SMF indicates to the UPF to perform packet duplication and elimination for the QoS Flow.</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ab/>
      </w:r>
      <w:r>
        <w:rPr>
          <w:rFonts w:eastAsia="Times New Roman"/>
          <w:lang w:eastAsia="ko-KR"/>
        </w:rPr>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3:</w:t>
      </w:r>
      <w:r>
        <w:rPr>
          <w:rFonts w:eastAsia="Times New Roman"/>
          <w:lang w:eastAsia="en-GB"/>
        </w:rPr>
        <w:tab/>
      </w:r>
      <w:r>
        <w:rPr>
          <w:rFonts w:eastAsia="Times New Roman"/>
          <w:lang w:eastAsia="en-GB"/>
        </w:rPr>
        <w:t>The method to perform elimination and reordering on RAN/UPF based on the packets received from the two GTP-U tunnels is up to RAN/UPF implementation. The two GTP-U tunnels are terminated at the same RAN node and UPF.</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ab/>
      </w:r>
      <w:r>
        <w:rPr>
          <w:rFonts w:eastAsia="Times New Roman"/>
          <w:lang w:eastAsia="ko-KR"/>
        </w:rPr>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ab/>
      </w:r>
      <w:r>
        <w:rPr>
          <w:rFonts w:eastAsia="Times New Roman"/>
          <w:lang w:eastAsia="ko-KR"/>
        </w:rPr>
        <w:t>SMF may make use of Redundant Transmission Experience analytics provided by NWDAF, when SMF takes a decision whether to perform redundant transmission, or stop redundant transmission if it had been activated, as described in clause 6.13 of TS 23.288 [50].</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ab/>
      </w:r>
      <w:r>
        <w:rPr>
          <w:rFonts w:eastAsia="Times New Roman"/>
          <w:lang w:eastAsia="ko-KR"/>
        </w:rPr>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2b.</w:t>
      </w:r>
      <w:r>
        <w:rPr>
          <w:rFonts w:eastAsia="Times New Roman"/>
          <w:lang w:eastAsia="ko-KR"/>
        </w:rPr>
        <w:tab/>
      </w:r>
      <w:r>
        <w:rPr>
          <w:rFonts w:eastAsia="Times New Roman"/>
          <w:lang w:eastAsia="ko-KR"/>
        </w:rPr>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ab/>
      </w:r>
      <w:r>
        <w:rPr>
          <w:rFonts w:eastAsia="Times New Roman"/>
          <w:lang w:eastAsia="ko-KR"/>
        </w:rPr>
        <w:t>If redundant transmission has not been activated to the PDU Session and the SMF decides to perform redundant transmission for the QoS Flow with two I-UPFs in step 2a, the UPFs allocate CN Tunnel Info. The CN Tunnel Info of each I-UPF is provided to the SMF.</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ab/>
      </w:r>
      <w:r>
        <w:rPr>
          <w:rFonts w:eastAsia="Times New Roman"/>
          <w:lang w:eastAsia="ko-KR"/>
        </w:rPr>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ab/>
      </w:r>
      <w:r>
        <w:rPr>
          <w:rFonts w:eastAsia="Times New Roman"/>
          <w:lang w:eastAsia="ko-KR"/>
        </w:rPr>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3a.</w:t>
      </w:r>
      <w:r>
        <w:rPr>
          <w:rFonts w:eastAsia="Times New Roman"/>
          <w:lang w:eastAsia="ko-KR"/>
        </w:rPr>
        <w:tab/>
      </w:r>
      <w:r>
        <w:rPr>
          <w:rFonts w:eastAsia="Times New Roman"/>
          <w:lang w:eastAsia="ko-KR"/>
        </w:rPr>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Pr>
          <w:rFonts w:eastAsia="Times New Roman"/>
          <w:lang w:eastAsia="en-GB"/>
        </w:rPr>
        <w:t>, [Always-on PDU Session Granted], [Port Management Information Container], [Non-3GPP QoS Assistance Information Container]))).</w:t>
      </w:r>
      <w:r>
        <w:rPr>
          <w:rFonts w:eastAsia="Times New Roman"/>
          <w:lang w:eastAsia="ko-KR"/>
        </w:rPr>
        <w:t xml:space="preserve"> </w:t>
      </w:r>
      <w:r>
        <w:rPr>
          <w:rFonts w:eastAsia="Times New Roman"/>
          <w:lang w:eastAsia="en-GB"/>
        </w:rPr>
        <w:t>See clause 5.7 of TS 23.501 [2] for the QoS Profile, Alternative QoS Profile and QoS rule and QoS Flow level QoS parameters. Alternative QoS Profile is only valid for AN initiated modification.</w:t>
      </w:r>
    </w:p>
    <w:p>
      <w:pPr>
        <w:overflowPunct w:val="0"/>
        <w:autoSpaceDE w:val="0"/>
        <w:autoSpaceDN w:val="0"/>
        <w:adjustRightInd w:val="0"/>
        <w:ind w:left="568" w:hanging="284"/>
        <w:textAlignment w:val="baseline"/>
        <w:rPr>
          <w:rFonts w:eastAsia="Times New Roman"/>
          <w:lang w:eastAsia="zh-CN"/>
        </w:rPr>
      </w:pPr>
      <w:r>
        <w:rPr>
          <w:rFonts w:eastAsia="Times New Roman"/>
          <w:lang w:eastAsia="en-GB"/>
        </w:rPr>
        <w:tab/>
      </w:r>
      <w:r>
        <w:rPr>
          <w:rFonts w:eastAsia="Times New Roman"/>
          <w:lang w:eastAsia="en-GB"/>
        </w:rPr>
        <w:t xml:space="preserve">If the PDU Session Modification was requested by the UE </w:t>
      </w:r>
      <w:r>
        <w:rPr>
          <w:rFonts w:eastAsia="Times New Roman"/>
          <w:lang w:eastAsia="zh-CN"/>
        </w:rPr>
        <w:t>to modify</w:t>
      </w:r>
      <w:r>
        <w:rPr>
          <w:rFonts w:eastAsia="Times New Roman"/>
          <w:lang w:eastAsia="en-GB"/>
        </w:rPr>
        <w:t xml:space="preserve"> a PDU Session</w:t>
      </w:r>
      <w:r>
        <w:rPr>
          <w:rFonts w:eastAsia="Times New Roman"/>
          <w:lang w:eastAsia="zh-CN"/>
        </w:rPr>
        <w:t xml:space="preserve"> to an always-on PDU Session, the SMF shall include an</w:t>
      </w:r>
      <w:r>
        <w:rPr>
          <w:rFonts w:eastAsia="Times New Roman"/>
          <w:lang w:eastAsia="en-GB"/>
        </w:rPr>
        <w:t xml:space="preserve"> Always-on PDU Session Granted indication</w:t>
      </w:r>
      <w:r>
        <w:rPr>
          <w:rFonts w:eastAsia="Times New Roman"/>
          <w:lang w:eastAsia="zh-CN"/>
        </w:rPr>
        <w:t xml:space="preserve"> in the </w:t>
      </w:r>
      <w:r>
        <w:rPr>
          <w:rFonts w:eastAsia="Times New Roman"/>
          <w:lang w:eastAsia="en-GB"/>
        </w:rPr>
        <w:t>PDU Session Modification Command</w:t>
      </w:r>
      <w:r>
        <w:rPr>
          <w:rFonts w:eastAsia="Times New Roman"/>
          <w:lang w:eastAsia="zh-CN"/>
        </w:rPr>
        <w:t xml:space="preserve"> to indicate whether the </w:t>
      </w:r>
      <w:r>
        <w:rPr>
          <w:rFonts w:eastAsia="Times New Roman"/>
          <w:lang w:eastAsia="en-GB"/>
        </w:rPr>
        <w:t>PDU Session</w:t>
      </w:r>
      <w:r>
        <w:rPr>
          <w:rFonts w:eastAsia="Times New Roman"/>
          <w:lang w:eastAsia="zh-CN"/>
        </w:rPr>
        <w:t xml:space="preserve"> is to be changed to an always-on PDU Session or not </w:t>
      </w:r>
      <w:r>
        <w:rPr>
          <w:rFonts w:eastAsia="Times New Roman"/>
          <w:lang w:eastAsia="en-GB"/>
        </w:rPr>
        <w:t>via the Always-on PDU Session Granted indication</w:t>
      </w:r>
      <w:r>
        <w:rPr>
          <w:rFonts w:eastAsia="Times New Roman"/>
          <w:lang w:eastAsia="zh-CN"/>
        </w:rPr>
        <w:t xml:space="preserve"> in the </w:t>
      </w:r>
      <w:r>
        <w:rPr>
          <w:rFonts w:eastAsia="Times New Roman"/>
          <w:lang w:eastAsia="en-GB"/>
        </w:rPr>
        <w:t>PDU Session Modification Command</w:t>
      </w:r>
      <w:r>
        <w:rPr>
          <w:rFonts w:eastAsia="Times New Roman"/>
          <w:lang w:eastAsia="zh-CN"/>
        </w:rPr>
        <w:t>.</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ab/>
      </w:r>
      <w:r>
        <w:rPr>
          <w:rFonts w:eastAsia="Times New Roman"/>
          <w:lang w:eastAsia="ko-KR"/>
        </w:rPr>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Pr>
          <w:rFonts w:eastAsia="Times New Roman"/>
          <w:lang w:eastAsia="en-GB"/>
        </w:rPr>
        <w:t xml:space="preserve">If the PDU Session Modification was triggered by the (R)AN Release in step 1e </w:t>
      </w:r>
      <w:r>
        <w:rPr>
          <w:rFonts w:eastAsia="Times New Roman"/>
          <w:lang w:eastAsia="ko-KR"/>
        </w:rPr>
        <w:t xml:space="preserve">the N2 SM information carries an acknowledgement of the (R)AN </w:t>
      </w:r>
      <w:r>
        <w:rPr>
          <w:rFonts w:eastAsia="Times New Roman"/>
          <w:lang w:eastAsia="en-GB"/>
        </w:rPr>
        <w:t xml:space="preserve">Release. </w:t>
      </w:r>
      <w:r>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If the SMF has received a Requested Non-3GPP Delay Budget for a QoS flow from the PEGC, the SMF may adjust the dynamic CN PDB signalled to the NG-RAN as defined in clause 5.44.3.4 of TS 23.501 [2].</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ab/>
      </w:r>
      <w:r>
        <w:rPr>
          <w:rFonts w:eastAsia="Times New Roman"/>
          <w:lang w:eastAsia="ko-KR"/>
        </w:rPr>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pPr>
        <w:overflowPunct w:val="0"/>
        <w:autoSpaceDE w:val="0"/>
        <w:autoSpaceDN w:val="0"/>
        <w:adjustRightInd w:val="0"/>
        <w:ind w:left="568" w:hanging="284"/>
        <w:textAlignment w:val="baseline"/>
        <w:rPr>
          <w:rFonts w:eastAsia="Times New Roman"/>
          <w:lang w:eastAsia="zh-CN"/>
        </w:rPr>
      </w:pPr>
      <w:r>
        <w:rPr>
          <w:rFonts w:eastAsia="Times New Roman"/>
          <w:lang w:eastAsia="ko-KR"/>
        </w:rPr>
        <w:tab/>
      </w:r>
      <w:r>
        <w:rPr>
          <w:rFonts w:eastAsia="Times New Roman"/>
          <w:lang w:eastAsia="ko-KR"/>
        </w:rPr>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ab/>
      </w:r>
      <w:r>
        <w:rPr>
          <w:rFonts w:eastAsia="Times New Roman"/>
          <w:lang w:eastAsia="zh-CN"/>
        </w:rPr>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ab/>
      </w:r>
      <w:r>
        <w:rPr>
          <w:rFonts w:eastAsia="Times New Roman"/>
          <w:lang w:eastAsia="zh-CN"/>
        </w:rPr>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ab/>
      </w:r>
      <w:r>
        <w:rPr>
          <w:rFonts w:eastAsia="Times New Roman"/>
          <w:lang w:eastAsia="zh-CN"/>
        </w:rPr>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ab/>
      </w:r>
      <w:r>
        <w:rPr>
          <w:rFonts w:eastAsia="Times New Roman"/>
          <w:lang w:eastAsia="zh-CN"/>
        </w:rPr>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Pr>
          <w:rFonts w:eastAsia="Times New Roman"/>
          <w:lang w:eastAsia="en-GB"/>
        </w:rPr>
        <w:t>of</w:t>
      </w:r>
      <w:r>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ab/>
      </w:r>
      <w:r>
        <w:rPr>
          <w:rFonts w:eastAsia="Times New Roman"/>
          <w:lang w:eastAsia="zh-CN"/>
        </w:rPr>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ab/>
      </w:r>
      <w:r>
        <w:rPr>
          <w:rFonts w:eastAsia="Times New Roman"/>
          <w:lang w:eastAsia="zh-CN"/>
        </w:rPr>
        <w:t>Based on the S-NSSAI and DNN for PIN, the SMF may provide the UE with per QoS-flow Non-3GPP QoS Assistance Information in the N1 SM container.</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3b.</w:t>
      </w:r>
      <w:r>
        <w:rPr>
          <w:rFonts w:eastAsia="Times New Roman"/>
          <w:lang w:eastAsia="zh-CN"/>
        </w:rPr>
        <w:tab/>
      </w:r>
      <w:r>
        <w:rPr>
          <w:rFonts w:eastAsia="Times New Roman"/>
          <w:lang w:eastAsia="zh-CN"/>
        </w:rPr>
        <w:t>For SMF requested modification, the SMF invokes Namf_Communication_N1N2MessageTransfer ([N2 SM information] (PDU Session ID, QFI(s), QoS Profile(s), [Alternative QoS Profile(s)], Session-AMBR, [CN Tunnel Info(s)], QoS Monitoring indication, QoS Monitoring reporting frequency), [TSCAI(s)], TL-Container(s), [ECN marking for L4S indicator(s)]), N1 SM container (PDU Session Modification Command (PDU Session ID, QoS rule(s), QoS Flow level QoS parameters if needed for the QoS Flow(s) associated with the QoS rule(s), QoS rule operation and QoS Flow level QoS parameters operation, Session-AMBR))).</w:t>
      </w:r>
    </w:p>
    <w:p>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For each QoS Flow:</w:t>
      </w:r>
    </w:p>
    <w:p>
      <w:pPr>
        <w:overflowPunct w:val="0"/>
        <w:autoSpaceDE w:val="0"/>
        <w:autoSpaceDN w:val="0"/>
        <w:adjustRightInd w:val="0"/>
        <w:ind w:left="1135"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an ECN marking for L4S indicator to (R)AN in the case of ECN marking for L4S in RAN as described in clause 5.37.3 of TS 23.501 [2]; or</w:t>
      </w:r>
    </w:p>
    <w:p>
      <w:pPr>
        <w:overflowPunct w:val="0"/>
        <w:autoSpaceDE w:val="0"/>
        <w:autoSpaceDN w:val="0"/>
        <w:adjustRightInd w:val="0"/>
        <w:ind w:left="1135"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ab/>
      </w:r>
      <w:r>
        <w:rPr>
          <w:rFonts w:eastAsia="Times New Roman"/>
          <w:lang w:eastAsia="zh-CN"/>
        </w:rPr>
        <w:t>If the SMF initiated the PDU Session Modification procedure in step 1b due to PCF initiated SM Policy Association Modification that adds one or more PCC Rule(s) with a TSC Assistance Container and if interworking with TSN deployed in the transport network is supporte, the SMF may instruct the NG-RAN to assign or remove a distinct N3 tunnel end point address for the QoS Flow(s) assigned with a TSC Assistance Container.</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ab/>
      </w:r>
      <w:r>
        <w:rPr>
          <w:rFonts w:eastAsia="Times New Roman"/>
          <w:lang w:eastAsia="zh-CN"/>
        </w:rPr>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ab/>
      </w:r>
      <w:r>
        <w:rPr>
          <w:rFonts w:eastAsia="Times New Roman"/>
          <w:lang w:eastAsia="zh-CN"/>
        </w:rPr>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ab/>
      </w:r>
      <w:r>
        <w:rPr>
          <w:rFonts w:eastAsia="Times New Roman"/>
          <w:lang w:eastAsia="zh-CN"/>
        </w:rPr>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QoS monitoring configuration for congestion information, RAN initiates reporting of UL and/or DL QoS Flow congestion information to PSA UPF as defined in clause 5.45.3 of TS 23.501 [2]. The TSCAI is defined in clause 5.27.2 </w:t>
      </w:r>
      <w:r>
        <w:rPr>
          <w:rFonts w:eastAsia="Times New Roman"/>
          <w:lang w:eastAsia="en-GB"/>
        </w:rPr>
        <w:t>of</w:t>
      </w:r>
      <w:r>
        <w:rPr>
          <w:rFonts w:eastAsia="Times New Roman"/>
          <w:lang w:eastAsia="zh-CN"/>
        </w:rPr>
        <w:t xml:space="preserve"> TS 23.501 [2].</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ab/>
      </w:r>
      <w:r>
        <w:rPr>
          <w:rFonts w:eastAsia="Times New Roman"/>
          <w:lang w:eastAsia="zh-CN"/>
        </w:rPr>
        <w:t>If the SMF initiated the PDU Session Modification procedure in step 1d due to reception of Status group from TN CNC, the SMF includes a TL-Container with a set-request to the N2 SM information, as described in clause 5.28a.2 of TS 23.501 [2].</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ab/>
      </w:r>
      <w:r>
        <w:rPr>
          <w:rFonts w:eastAsia="Times New Roman"/>
          <w:lang w:eastAsia="zh-CN"/>
        </w:rPr>
        <w:t xml:space="preserve">If the UE is in CM-IDLE state and an </w:t>
      </w:r>
      <w:r>
        <w:rPr>
          <w:rFonts w:eastAsia="Times New Roman"/>
          <w:lang w:eastAsia="ko-KR"/>
        </w:rPr>
        <w:t xml:space="preserve">ATC </w:t>
      </w:r>
      <w:r>
        <w:rPr>
          <w:rFonts w:eastAsia="Times New Roman"/>
          <w:lang w:eastAsia="zh-CN"/>
        </w:rPr>
        <w:t>is activated</w:t>
      </w:r>
      <w:r>
        <w:rPr>
          <w:rFonts w:eastAsia="Times New Roman"/>
          <w:lang w:eastAsia="ko-KR"/>
        </w:rPr>
        <w:t xml:space="preserve">, the AMF updates and stores the UE context based on the Namf_Communication_N1N2MessageTransfer and steps 4, 5, 6 and 7 are skipped. When the UE is reachable e.g. when the UE enters </w:t>
      </w:r>
      <w:r>
        <w:rPr>
          <w:rFonts w:eastAsia="Times New Roman"/>
          <w:lang w:eastAsia="zh-CN"/>
        </w:rPr>
        <w:t>CM-</w:t>
      </w:r>
      <w:r>
        <w:rPr>
          <w:rFonts w:eastAsia="Times New Roman"/>
          <w:lang w:eastAsia="ko-KR"/>
        </w:rPr>
        <w:t>CONNECTED state</w:t>
      </w:r>
      <w:r>
        <w:rPr>
          <w:rFonts w:eastAsia="Times New Roman"/>
          <w:lang w:eastAsia="zh-CN"/>
        </w:rPr>
        <w:t xml:space="preserve">, </w:t>
      </w:r>
      <w:r>
        <w:rPr>
          <w:rFonts w:eastAsia="Times New Roman"/>
          <w:lang w:eastAsia="ko-KR"/>
        </w:rPr>
        <w:t xml:space="preserve">the AMF </w:t>
      </w:r>
      <w:r>
        <w:rPr>
          <w:rFonts w:eastAsia="Times New Roman"/>
          <w:lang w:eastAsia="zh-CN"/>
        </w:rPr>
        <w:t xml:space="preserve">forwards the N1 message to </w:t>
      </w:r>
      <w:r>
        <w:rPr>
          <w:rFonts w:eastAsia="Batang"/>
          <w:lang w:eastAsia="en-GB"/>
        </w:rPr>
        <w:t>synchronize the UE context</w:t>
      </w:r>
      <w:r>
        <w:rPr>
          <w:rFonts w:eastAsia="Times New Roman"/>
          <w:lang w:eastAsia="ko-KR"/>
        </w:rPr>
        <w:t xml:space="preserve"> </w:t>
      </w:r>
      <w:r>
        <w:rPr>
          <w:rFonts w:eastAsia="Times New Roman"/>
          <w:lang w:eastAsia="zh-CN"/>
        </w:rPr>
        <w:t>with</w:t>
      </w:r>
      <w:r>
        <w:rPr>
          <w:rFonts w:eastAsia="Times New Roman"/>
          <w:lang w:eastAsia="ko-KR"/>
        </w:rPr>
        <w:t xml:space="preserve"> the UE.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3c.</w:t>
      </w:r>
      <w:r>
        <w:rPr>
          <w:rFonts w:eastAsia="Times New Roman"/>
          <w:lang w:eastAsia="ko-KR"/>
        </w:rPr>
        <w:tab/>
      </w:r>
      <w:r>
        <w:rPr>
          <w:rFonts w:eastAsia="Times New Roman"/>
          <w:lang w:eastAsia="ko-KR"/>
        </w:rPr>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3d.</w:t>
      </w:r>
      <w:r>
        <w:rPr>
          <w:rFonts w:eastAsia="Times New Roman"/>
          <w:lang w:eastAsia="ko-KR"/>
        </w:rPr>
        <w:tab/>
      </w:r>
      <w:r>
        <w:rPr>
          <w:rFonts w:eastAsia="Times New Roman"/>
          <w:lang w:eastAsia="ko-KR"/>
        </w:rPr>
        <w:t xml:space="preserve">For </w:t>
      </w:r>
      <w:ins w:id="8" w:author="IPLOOK" w:date="2024-04-01T10:51:00Z">
        <w:r>
          <w:rPr>
            <w:rFonts w:eastAsia="Times New Roman"/>
            <w:lang w:eastAsia="ko-KR"/>
          </w:rPr>
          <w:t>AMF initiated modification</w:t>
        </w:r>
      </w:ins>
      <w:del w:id="9" w:author="IPLOOK" w:date="2024-04-01T10:51:00Z">
        <w:r>
          <w:rPr>
            <w:rFonts w:eastAsia="Times New Roman"/>
            <w:lang w:eastAsia="ko-KR"/>
          </w:rPr>
          <w:delText>SMF requested modification</w:delText>
        </w:r>
      </w:del>
      <w:r>
        <w:rPr>
          <w:rFonts w:eastAsia="Times New Roman"/>
          <w:lang w:eastAsia="ko-KR"/>
        </w:rPr>
        <w:t xml:space="preserve"> due to updated NWDAF ID, the SMF informs the AMF of updates of the NWDAF ID(s) used for UE related Analytics and corresponding Analytics ID(s).</w:t>
      </w:r>
    </w:p>
    <w:p>
      <w:pPr>
        <w:overflowPunct w:val="0"/>
        <w:autoSpaceDE w:val="0"/>
        <w:autoSpaceDN w:val="0"/>
        <w:adjustRightInd w:val="0"/>
        <w:ind w:left="568" w:hanging="284"/>
        <w:textAlignment w:val="baseline"/>
        <w:rPr>
          <w:rFonts w:eastAsia="Times New Roman"/>
          <w:lang w:eastAsia="en-GB"/>
        </w:rPr>
      </w:pPr>
      <w:r>
        <w:rPr>
          <w:rFonts w:eastAsia="Times New Roman"/>
          <w:lang w:eastAsia="ko-KR"/>
        </w:rPr>
        <w:t>4.</w:t>
      </w:r>
      <w:r>
        <w:rPr>
          <w:rFonts w:eastAsia="Times New Roman"/>
          <w:lang w:eastAsia="ko-KR"/>
        </w:rPr>
        <w:tab/>
      </w:r>
      <w:r>
        <w:rPr>
          <w:rFonts w:eastAsia="Times New Roman"/>
          <w:lang w:eastAsia="ko-KR"/>
        </w:rPr>
        <w:t>The AMF may send N2 ([</w:t>
      </w:r>
      <w:r>
        <w:rPr>
          <w:rFonts w:eastAsia="Times New Roman"/>
          <w:lang w:eastAsia="en-GB"/>
        </w:rPr>
        <w:t>N2 SM information received from SMF], NAS message (PDU Session ID, N1 SM container (PDU Session Modification Command))) Message to the (R)AN.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5.</w:t>
      </w:r>
      <w:r>
        <w:rPr>
          <w:rFonts w:eastAsia="Times New Roman"/>
          <w:lang w:eastAsia="en-GB"/>
        </w:rPr>
        <w:tab/>
      </w:r>
      <w:r>
        <w:rPr>
          <w:rFonts w:eastAsia="Times New Roman"/>
          <w:lang w:eastAsia="en-GB"/>
        </w:rPr>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The (R)AN may consider the updated CN assisted RAN parameters tuning to reconfigure the AS parameters.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As part of this, the N1 SM container is provided to the UE. If the N1 SM container includes a Port Management Information Container then the UE provides the container to DS-TT.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If new DNS server address is provided to the UE in the PCO, the UE can refresh all EAS(s) information (e.g. DNS cache) bound to the PDU Session, based on UE implementation as described in clause 6.2.3.2.3 of TS 23.548 [74].</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6.</w:t>
      </w:r>
      <w:r>
        <w:rPr>
          <w:rFonts w:eastAsia="Times New Roman"/>
          <w:lang w:eastAsia="en-GB"/>
        </w:rPr>
        <w:tab/>
      </w:r>
      <w:r>
        <w:rPr>
          <w:rFonts w:eastAsia="Times New Roman"/>
          <w:lang w:eastAsia="en-GB"/>
        </w:rPr>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QoS monitoring configuration for congestion information, established QoS Flows status (active/not active) for ECN marking for L4S, PDU Set Based Handling Support Indication), </w:t>
      </w:r>
      <w:r>
        <w:rPr>
          <w:rFonts w:eastAsia="Times New Roman"/>
          <w:lang w:eastAsia="zh-CN"/>
        </w:rPr>
        <w:t>User location Information</w:t>
      </w:r>
      <w:r>
        <w:rPr>
          <w:rFonts w:eastAsia="Times New Roman"/>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If the PLMN has configured secondary RAT usage reporting, the NG-RAN node may provide RAN Usage Data Report. The User Location Information shall include the serving cell's ID and if Dual Connectivity is activated for the UE, the PSCell ID.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If the redundant transmission has not been activated to the PDU session and the SMF indicates to the RAN that one of the QoS Flow shall perform redundant transmission, the RAN includes an additional AN tunnel info in N2 SM information.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If the NG-RAN has determined a BAT offset and optionally a periodicity as described in clause 5.27.2.5 of TS 23.501 [2], the NG-RAN provides the BAT offset and optionally the periodicity in the N2 SM information.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7.</w:t>
      </w:r>
      <w:r>
        <w:rPr>
          <w:rFonts w:eastAsia="Times New Roman"/>
          <w:lang w:eastAsia="en-GB"/>
        </w:rPr>
        <w:tab/>
      </w:r>
      <w:r>
        <w:rPr>
          <w:rFonts w:eastAsia="Times New Roman"/>
          <w:lang w:eastAsia="en-GB"/>
        </w:rPr>
        <w:t xml:space="preserve">The AMF forwards the N2 SM information and the </w:t>
      </w:r>
      <w:r>
        <w:rPr>
          <w:rFonts w:eastAsia="Times New Roman"/>
          <w:lang w:eastAsia="zh-CN"/>
        </w:rPr>
        <w:t>User location Information</w:t>
      </w:r>
      <w:r>
        <w:rPr>
          <w:rFonts w:eastAsia="Times New Roman"/>
          <w:lang w:eastAsia="en-GB"/>
        </w:rPr>
        <w:t xml:space="preserve"> received from the AN to the SMF via Nsmf_PDUSession_UpdateSMContext service operation. The SMF replies with a Nsmf_PDUSession_UpdateSMContext Response.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8.</w:t>
      </w:r>
      <w:r>
        <w:rPr>
          <w:rFonts w:eastAsia="Times New Roman"/>
          <w:lang w:eastAsia="en-GB"/>
        </w:rPr>
        <w:tab/>
      </w:r>
      <w:r>
        <w:rPr>
          <w:rFonts w:eastAsia="Times New Roman"/>
          <w:lang w:eastAsia="en-GB"/>
        </w:rPr>
        <w:t>The SMF may update N4 session of the UPF(s) that are involved by the PDU Session Modification by sending N4 Session Modification Request message to the UPF (see NOTE 3).</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ab/>
      </w:r>
      <w:r>
        <w:rPr>
          <w:rFonts w:eastAsia="Times New Roman"/>
          <w:lang w:eastAsia="zh-CN"/>
        </w:rPr>
        <w:t>The SMF may update the UPF with N4 Rules related to new, modified or removed QoS Flow(s), unless it was done already in step 2a.</w:t>
      </w:r>
    </w:p>
    <w:p>
      <w:pPr>
        <w:overflowPunct w:val="0"/>
        <w:autoSpaceDE w:val="0"/>
        <w:autoSpaceDN w:val="0"/>
        <w:adjustRightInd w:val="0"/>
        <w:ind w:left="568" w:hanging="284"/>
        <w:textAlignment w:val="baseline"/>
        <w:rPr>
          <w:rFonts w:eastAsia="Times New Roman"/>
          <w:lang w:eastAsia="zh-CN"/>
        </w:rPr>
      </w:pPr>
      <w:r>
        <w:rPr>
          <w:rFonts w:eastAsia="Times New Roman"/>
          <w:lang w:eastAsia="ko-KR"/>
        </w:rPr>
        <w:t>NOTE 4:</w:t>
      </w:r>
      <w:r>
        <w:rPr>
          <w:rFonts w:eastAsia="Times New Roman"/>
          <w:lang w:eastAsia="ko-KR"/>
        </w:rPr>
        <w:tab/>
      </w:r>
      <w:r>
        <w:rPr>
          <w:rFonts w:eastAsia="Times New Roman"/>
          <w:lang w:eastAsia="en-GB"/>
        </w:rPr>
        <w:t>This allows the DL packets of the new or modified QoS Flow to be transferred.</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If the QoS Monitoring is enabled for the QoS Flow, the SMF provides the N4 rules containing the QoS Monitoring policy generated according to the information received in step 1b to the UPF via the N4 Session Modification Request message.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If SMF decides to enable ECN marking for L4S by PSA UPF, a QoS Flow level ECN marking for L4S indicator shall be sent by SMF to PSA UPF over N4 as described in clause 5.37.3.3 of TS 23.501 [2].</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If the N2 SM information includes the PDU Set Based Handling Support Indication, SMF configures PSA UPF to activate PDU set identification and marking for the QoS flow as described in clause 5.37.5.3 of TS 23.501 [2].</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9.</w:t>
      </w:r>
      <w:r>
        <w:rPr>
          <w:rFonts w:eastAsia="Times New Roman"/>
          <w:lang w:eastAsia="en-GB"/>
        </w:rPr>
        <w:tab/>
      </w:r>
      <w:r>
        <w:rPr>
          <w:rFonts w:eastAsia="Times New Roman"/>
          <w:lang w:eastAsia="en-GB"/>
        </w:rPr>
        <w:t xml:space="preserve">The UE acknowledges the PDU Session Modification </w:t>
      </w:r>
      <w:r>
        <w:rPr>
          <w:rFonts w:eastAsia="Times New Roman"/>
          <w:lang w:val="en-US" w:eastAsia="en-GB"/>
        </w:rPr>
        <w:t>Command</w:t>
      </w:r>
      <w:r>
        <w:rPr>
          <w:rFonts w:eastAsia="Times New Roman"/>
          <w:lang w:eastAsia="en-GB"/>
        </w:rPr>
        <w:t xml:space="preserve"> by sending a NAS message (PDU Session ID, N1 SM container (PDU Session Modification </w:t>
      </w:r>
      <w:ins w:id="10" w:author="IPLOOK" w:date="2024-04-01T14:38:00Z">
        <w:r>
          <w:rPr>
            <w:rFonts w:hint="eastAsia" w:eastAsia="宋体"/>
            <w:lang w:val="en-US" w:eastAsia="zh-CN"/>
          </w:rPr>
          <w:t>Complete/</w:t>
        </w:r>
      </w:ins>
      <w:r>
        <w:rPr>
          <w:rFonts w:eastAsia="Times New Roman"/>
          <w:lang w:eastAsia="en-GB"/>
        </w:rPr>
        <w:t>Command</w:t>
      </w:r>
      <w:r>
        <w:rPr>
          <w:rFonts w:hint="eastAsia" w:eastAsia="宋体"/>
          <w:lang w:val="en-US" w:eastAsia="zh-CN"/>
        </w:rPr>
        <w:t xml:space="preserve"> </w:t>
      </w:r>
      <w:ins w:id="11" w:author="IPLOOK" w:date="2024-04-01T14:39:00Z">
        <w:r>
          <w:rPr>
            <w:rFonts w:hint="eastAsia" w:eastAsia="宋体"/>
            <w:lang w:val="en-US" w:eastAsia="zh-CN"/>
          </w:rPr>
          <w:t>Reject</w:t>
        </w:r>
      </w:ins>
      <w:del w:id="12" w:author="IPLOOK" w:date="2024-04-01T14:39:00Z">
        <w:r>
          <w:rPr>
            <w:rFonts w:hint="eastAsia" w:eastAsia="宋体"/>
            <w:lang w:val="en-US" w:eastAsia="zh-CN"/>
          </w:rPr>
          <w:delText>Ack</w:delText>
        </w:r>
      </w:del>
      <w:r>
        <w:rPr>
          <w:rFonts w:eastAsia="Times New Roman"/>
          <w:lang w:eastAsia="en-GB"/>
        </w:rPr>
        <w:t xml:space="preserve">, [Port Management Information Container])) </w:t>
      </w:r>
      <w:del w:id="13" w:author="IPLOOK" w:date="2024-03-25T15:02:00Z">
        <w:r>
          <w:rPr>
            <w:rFonts w:eastAsia="Times New Roman"/>
            <w:lang w:eastAsia="en-GB"/>
          </w:rPr>
          <w:delText>message</w:delText>
        </w:r>
      </w:del>
      <w:r>
        <w:rPr>
          <w:rFonts w:eastAsia="Times New Roman"/>
          <w:lang w:eastAsia="en-GB"/>
        </w:rPr>
        <w: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10.</w:t>
      </w:r>
      <w:r>
        <w:rPr>
          <w:rFonts w:eastAsia="Times New Roman"/>
          <w:lang w:eastAsia="en-GB"/>
        </w:rPr>
        <w:tab/>
      </w:r>
      <w:r>
        <w:rPr>
          <w:rFonts w:eastAsia="Times New Roman"/>
          <w:lang w:eastAsia="en-GB"/>
        </w:rPr>
        <w:t>The (R)AN forwards the NAS message to the AMF.</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11.</w:t>
      </w:r>
      <w:r>
        <w:rPr>
          <w:rFonts w:eastAsia="Times New Roman"/>
          <w:lang w:eastAsia="en-GB"/>
        </w:rPr>
        <w:tab/>
      </w:r>
      <w:r>
        <w:rPr>
          <w:rFonts w:eastAsia="Times New Roman"/>
          <w:lang w:eastAsia="en-GB"/>
        </w:rPr>
        <w:t xml:space="preserve">The AMF forwards the N1 SM container (PDU Session Modification </w:t>
      </w:r>
      <w:ins w:id="14" w:author="IPLOOK" w:date="2024-04-01T14:39:00Z">
        <w:r>
          <w:rPr>
            <w:rFonts w:hint="eastAsia" w:eastAsia="宋体"/>
            <w:lang w:val="en-US" w:eastAsia="zh-CN"/>
          </w:rPr>
          <w:t>Complete</w:t>
        </w:r>
      </w:ins>
      <w:ins w:id="15" w:author="IPLOOK" w:date="2024-04-01T14:40:00Z">
        <w:r>
          <w:rPr>
            <w:rFonts w:hint="eastAsia" w:eastAsia="宋体"/>
            <w:lang w:val="en-US" w:eastAsia="zh-CN"/>
          </w:rPr>
          <w:t>/</w:t>
        </w:r>
      </w:ins>
      <w:r>
        <w:rPr>
          <w:rFonts w:eastAsia="Times New Roman"/>
          <w:lang w:eastAsia="en-GB"/>
        </w:rPr>
        <w:t xml:space="preserve">Command </w:t>
      </w:r>
      <w:ins w:id="16" w:author="IPLOOK" w:date="2024-04-01T14:40:00Z">
        <w:r>
          <w:rPr>
            <w:rFonts w:hint="eastAsia" w:eastAsia="宋体"/>
            <w:lang w:val="en-US" w:eastAsia="zh-CN"/>
          </w:rPr>
          <w:t>Reject</w:t>
        </w:r>
      </w:ins>
      <w:del w:id="17" w:author="IPLOOK" w:date="2024-04-01T14:40:00Z">
        <w:r>
          <w:rPr>
            <w:rFonts w:hint="eastAsia" w:eastAsia="宋体"/>
            <w:lang w:val="en-US" w:eastAsia="zh-CN"/>
          </w:rPr>
          <w:delText>Ack</w:delText>
        </w:r>
      </w:del>
      <w:r>
        <w:rPr>
          <w:rFonts w:eastAsia="Times New Roman"/>
          <w:lang w:eastAsia="en-GB"/>
        </w:rPr>
        <w:t xml:space="preserve">) and </w:t>
      </w:r>
      <w:r>
        <w:rPr>
          <w:rFonts w:eastAsia="Times New Roman"/>
          <w:lang w:eastAsia="zh-CN"/>
        </w:rPr>
        <w:t>User Location Information</w:t>
      </w:r>
      <w:r>
        <w:rPr>
          <w:rFonts w:eastAsia="Times New Roman"/>
          <w:lang w:eastAsia="en-GB"/>
        </w:rPr>
        <w:t xml:space="preserve"> received from the AN to the SMF via Nsmf_PDUSession_UpdateSMContext service operation. The SMF replies with a Nsmf_PDUSession_UpdateSMContext Response.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Based on the processing results, the TN CNC provides a Status group that contains the merged end station communication-configuration back to the SMF/CUC.</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12.</w:t>
      </w:r>
      <w:r>
        <w:rPr>
          <w:rFonts w:eastAsia="Times New Roman"/>
          <w:lang w:eastAsia="en-GB"/>
        </w:rPr>
        <w:tab/>
      </w:r>
      <w:r>
        <w:rPr>
          <w:rFonts w:eastAsia="Times New Roman"/>
          <w:lang w:eastAsia="en-GB"/>
        </w:rPr>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rPr>
          <w:rFonts w:eastAsia="Times New Roman"/>
          <w:lang w:eastAsia="en-GB"/>
        </w:rPr>
        <w:t>and forwarding rule(s)</w:t>
      </w:r>
      <w:r>
        <w:rPr>
          <w:rFonts w:eastAsia="宋体"/>
          <w:lang w:eastAsia="zh-CN"/>
        </w:rPr>
        <w:t>.</w:t>
      </w:r>
    </w:p>
    <w:p>
      <w:pPr>
        <w:keepLines/>
        <w:overflowPunct w:val="0"/>
        <w:autoSpaceDE w:val="0"/>
        <w:autoSpaceDN w:val="0"/>
        <w:adjustRightInd w:val="0"/>
        <w:ind w:left="1135" w:hanging="851"/>
        <w:textAlignment w:val="baseline"/>
        <w:rPr>
          <w:rFonts w:eastAsia="Times New Roman"/>
          <w:lang w:eastAsia="ko-KR"/>
        </w:rPr>
      </w:pPr>
      <w:r>
        <w:rPr>
          <w:rFonts w:eastAsia="Times New Roman"/>
          <w:lang w:eastAsia="ko-KR"/>
        </w:rPr>
        <w:t>NOTE</w:t>
      </w:r>
      <w:r>
        <w:rPr>
          <w:rFonts w:eastAsia="Times New Roman"/>
          <w:lang w:eastAsia="en-GB"/>
        </w:rPr>
        <w:t> 5</w:t>
      </w:r>
      <w:r>
        <w:rPr>
          <w:rFonts w:eastAsia="Times New Roman"/>
          <w:lang w:eastAsia="ko-KR"/>
        </w:rPr>
        <w:t>:</w:t>
      </w:r>
      <w:r>
        <w:rPr>
          <w:rFonts w:eastAsia="Times New Roman"/>
          <w:lang w:eastAsia="ko-KR"/>
        </w:rPr>
        <w:tab/>
      </w:r>
      <w:r>
        <w:rPr>
          <w:rFonts w:eastAsia="Times New Roman"/>
          <w:lang w:eastAsia="en-GB"/>
        </w:rPr>
        <w:t xml:space="preserve">The UPFs that are impacted </w:t>
      </w:r>
      <w:r>
        <w:rPr>
          <w:rFonts w:eastAsia="宋体"/>
          <w:lang w:eastAsia="zh-CN"/>
        </w:rPr>
        <w:t>in</w:t>
      </w:r>
      <w:r>
        <w:rPr>
          <w:rFonts w:eastAsia="Times New Roman"/>
          <w:lang w:eastAsia="en-GB"/>
        </w:rPr>
        <w:t xml:space="preserve"> the PDU Session Modification procedure depends on the </w:t>
      </w:r>
      <w:r>
        <w:rPr>
          <w:rFonts w:eastAsia="宋体"/>
          <w:lang w:eastAsia="zh-CN"/>
        </w:rPr>
        <w:t xml:space="preserve">modified </w:t>
      </w:r>
      <w:r>
        <w:rPr>
          <w:rFonts w:eastAsia="Times New Roman"/>
          <w:lang w:eastAsia="en-GB"/>
        </w:rPr>
        <w:t xml:space="preserve">QoS </w:t>
      </w:r>
      <w:r>
        <w:rPr>
          <w:rFonts w:eastAsia="宋体"/>
          <w:lang w:eastAsia="zh-CN"/>
        </w:rPr>
        <w:t>parameters</w:t>
      </w:r>
      <w:r>
        <w:rPr>
          <w:rFonts w:eastAsia="Times New Roman"/>
          <w:lang w:eastAsia="en-GB"/>
        </w:rPr>
        <w:t xml:space="preserve"> and on the deployment. For example in the case of </w:t>
      </w:r>
      <w:r>
        <w:rPr>
          <w:rFonts w:eastAsia="宋体"/>
          <w:lang w:eastAsia="zh-CN"/>
        </w:rPr>
        <w:t xml:space="preserve">the session AMBR of </w:t>
      </w:r>
      <w:r>
        <w:rPr>
          <w:rFonts w:eastAsia="Times New Roman"/>
          <w:lang w:eastAsia="en-GB"/>
        </w:rPr>
        <w:t>a PDU Session with an UL CL change</w:t>
      </w:r>
      <w:r>
        <w:rPr>
          <w:rFonts w:eastAsia="宋体"/>
          <w:lang w:eastAsia="zh-CN"/>
        </w:rPr>
        <w:t>s,</w:t>
      </w:r>
      <w:r>
        <w:rPr>
          <w:rFonts w:eastAsia="Times New Roman"/>
          <w:lang w:eastAsia="en-GB"/>
        </w:rPr>
        <w:t xml:space="preserve"> only the UL CL is involved. This note also applies to the step 8.</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13.</w:t>
      </w:r>
      <w:r>
        <w:rPr>
          <w:rFonts w:eastAsia="Times New Roman"/>
          <w:lang w:eastAsia="ko-KR"/>
        </w:rPr>
        <w:tab/>
      </w:r>
      <w:r>
        <w:rPr>
          <w:rFonts w:eastAsia="Times New Roman"/>
          <w:lang w:eastAsia="ko-KR"/>
        </w:rPr>
        <w:t>If the SMF interacted with the PCF in step 1b or 2, the SMF notifies the PCF whether the PCC decision could be enforced or not</w:t>
      </w:r>
      <w:r>
        <w:rPr>
          <w:rFonts w:eastAsia="Times New Roman"/>
          <w:lang w:eastAsia="zh-CN"/>
        </w:rPr>
        <w:t xml:space="preserve"> by performing an SMF initiated SM Policy Association Modification procedure as defined in clause 4.16.5.1</w:t>
      </w:r>
      <w:r>
        <w:rPr>
          <w:rFonts w:eastAsia="Times New Roman"/>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pPr>
        <w:overflowPunct w:val="0"/>
        <w:autoSpaceDE w:val="0"/>
        <w:autoSpaceDN w:val="0"/>
        <w:adjustRightInd w:val="0"/>
        <w:ind w:left="568" w:hanging="284"/>
        <w:textAlignment w:val="baseline"/>
        <w:rPr>
          <w:rFonts w:eastAsia="Times New Roman"/>
          <w:lang w:eastAsia="en-GB"/>
        </w:rPr>
      </w:pPr>
      <w:r>
        <w:rPr>
          <w:rFonts w:eastAsia="Times New Roman"/>
          <w:lang w:eastAsia="ko-KR"/>
        </w:rPr>
        <w:tab/>
      </w:r>
      <w:r>
        <w:rPr>
          <w:rFonts w:eastAsia="Times New Roman"/>
          <w:lang w:eastAsia="ko-KR"/>
        </w:rPr>
        <w:t xml:space="preserve">SMF notifies any entity that has subscribed to </w:t>
      </w:r>
      <w:r>
        <w:rPr>
          <w:rFonts w:eastAsia="Times New Roman"/>
          <w:lang w:eastAsia="en-GB"/>
        </w:rPr>
        <w:t>User Location Information related with PDU Session change.</w:t>
      </w:r>
    </w:p>
    <w:p>
      <w:pPr>
        <w:overflowPunct w:val="0"/>
        <w:autoSpaceDE w:val="0"/>
        <w:autoSpaceDN w:val="0"/>
        <w:adjustRightInd w:val="0"/>
        <w:ind w:left="568" w:hanging="284"/>
        <w:textAlignment w:val="baseline"/>
        <w:rPr>
          <w:rFonts w:eastAsia="宋体"/>
          <w:lang w:eastAsia="zh-CN"/>
        </w:rPr>
      </w:pPr>
      <w:r>
        <w:rPr>
          <w:rFonts w:eastAsia="宋体"/>
          <w:lang w:eastAsia="zh-CN"/>
        </w:rPr>
        <w:tab/>
      </w:r>
      <w:r>
        <w:rPr>
          <w:rFonts w:eastAsia="宋体"/>
          <w:lang w:eastAsia="zh-CN"/>
        </w:rPr>
        <w:t>If step 1b is triggered to perform Application Function influence on traffic routing by step 5 in clause 4.3.6.2, the SMF may reconfigure the User Plane of the PDU Session as described in step 6 in clause 4.3.6.2.</w:t>
      </w:r>
    </w:p>
    <w:p>
      <w:pPr>
        <w:overflowPunct w:val="0"/>
        <w:autoSpaceDE w:val="0"/>
        <w:autoSpaceDN w:val="0"/>
        <w:adjustRightInd w:val="0"/>
        <w:ind w:left="568" w:hanging="284"/>
        <w:textAlignment w:val="baseline"/>
        <w:rPr>
          <w:rFonts w:eastAsia="宋体"/>
          <w:lang w:eastAsia="zh-CN"/>
        </w:rPr>
      </w:pPr>
      <w:r>
        <w:rPr>
          <w:rFonts w:eastAsia="宋体"/>
          <w:lang w:eastAsia="zh-CN"/>
        </w:rPr>
        <w:tab/>
      </w:r>
      <w:r>
        <w:rPr>
          <w:rFonts w:eastAsia="宋体"/>
          <w:lang w:eastAsia="zh-CN"/>
        </w:rPr>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pPr>
        <w:overflowPunct w:val="0"/>
        <w:autoSpaceDE w:val="0"/>
        <w:autoSpaceDN w:val="0"/>
        <w:adjustRightInd w:val="0"/>
        <w:ind w:left="568" w:hanging="284"/>
        <w:textAlignment w:val="baseline"/>
        <w:rPr>
          <w:rFonts w:eastAsia="Times New Roman"/>
          <w:lang w:eastAsia="zh-CN"/>
        </w:rPr>
      </w:pPr>
    </w:p>
    <w:p>
      <w:pPr>
        <w:pStyle w:val="113"/>
        <w:jc w:val="both"/>
      </w:pPr>
    </w:p>
    <w:p>
      <w:pPr>
        <w:jc w:val="center"/>
        <w:rPr>
          <w:b/>
          <w:color w:val="FF0000"/>
          <w:sz w:val="36"/>
          <w:szCs w:val="36"/>
        </w:rPr>
      </w:pPr>
      <w:r>
        <w:rPr>
          <w:b/>
          <w:color w:val="FF0000"/>
          <w:sz w:val="36"/>
          <w:szCs w:val="36"/>
        </w:rPr>
        <w:t>*******End of changes*******</w:t>
      </w:r>
    </w:p>
    <w:bookmarkEnd w:id="7"/>
    <w:bookmarkEnd w:id="8"/>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EF0912"/>
    <w:multiLevelType w:val="singleLevel"/>
    <w:tmpl w:val="90EF0912"/>
    <w:lvl w:ilvl="0" w:tentative="0">
      <w:start w:val="1"/>
      <w:numFmt w:val="decimal"/>
      <w:lvlText w:val="%1."/>
      <w:lvlJc w:val="left"/>
      <w:pPr>
        <w:tabs>
          <w:tab w:val="left" w:pos="312"/>
        </w:tabs>
      </w:pPr>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PLOOK">
    <w15:presenceInfo w15:providerId="None" w15:userId="IPL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JlZTQ0ZjNlOTFlYTFiMTg4MjA2YjFlZGRmYTEwNDAifQ=="/>
  </w:docVars>
  <w:rsids>
    <w:rsidRoot w:val="004E213A"/>
    <w:rsid w:val="000033C9"/>
    <w:rsid w:val="00033397"/>
    <w:rsid w:val="00034124"/>
    <w:rsid w:val="000369D2"/>
    <w:rsid w:val="00040095"/>
    <w:rsid w:val="00040250"/>
    <w:rsid w:val="000507B2"/>
    <w:rsid w:val="00051834"/>
    <w:rsid w:val="00054A22"/>
    <w:rsid w:val="00062023"/>
    <w:rsid w:val="000655A6"/>
    <w:rsid w:val="00075555"/>
    <w:rsid w:val="00080512"/>
    <w:rsid w:val="000B71C6"/>
    <w:rsid w:val="000C47C3"/>
    <w:rsid w:val="000C541E"/>
    <w:rsid w:val="000D2081"/>
    <w:rsid w:val="000D58AB"/>
    <w:rsid w:val="000E024B"/>
    <w:rsid w:val="000E07B0"/>
    <w:rsid w:val="00102F92"/>
    <w:rsid w:val="00110C60"/>
    <w:rsid w:val="00133525"/>
    <w:rsid w:val="00135196"/>
    <w:rsid w:val="001639E5"/>
    <w:rsid w:val="00181BA8"/>
    <w:rsid w:val="001A4C42"/>
    <w:rsid w:val="001A7420"/>
    <w:rsid w:val="001B6637"/>
    <w:rsid w:val="001C21C3"/>
    <w:rsid w:val="001D02C2"/>
    <w:rsid w:val="001D4F3A"/>
    <w:rsid w:val="001D7D62"/>
    <w:rsid w:val="001F0C1D"/>
    <w:rsid w:val="001F1132"/>
    <w:rsid w:val="001F168B"/>
    <w:rsid w:val="002058F0"/>
    <w:rsid w:val="00220238"/>
    <w:rsid w:val="00223C79"/>
    <w:rsid w:val="002347A2"/>
    <w:rsid w:val="0026062E"/>
    <w:rsid w:val="002666A7"/>
    <w:rsid w:val="002675F0"/>
    <w:rsid w:val="002A4AFF"/>
    <w:rsid w:val="002B6339"/>
    <w:rsid w:val="002B67CB"/>
    <w:rsid w:val="002E00EE"/>
    <w:rsid w:val="003114EF"/>
    <w:rsid w:val="003135E1"/>
    <w:rsid w:val="003172DC"/>
    <w:rsid w:val="00320C9C"/>
    <w:rsid w:val="00337163"/>
    <w:rsid w:val="0035462D"/>
    <w:rsid w:val="00354AB3"/>
    <w:rsid w:val="003631E5"/>
    <w:rsid w:val="00366518"/>
    <w:rsid w:val="003765B8"/>
    <w:rsid w:val="00383D68"/>
    <w:rsid w:val="00383FC1"/>
    <w:rsid w:val="0039512C"/>
    <w:rsid w:val="003A17FC"/>
    <w:rsid w:val="003A38E5"/>
    <w:rsid w:val="003A4A5D"/>
    <w:rsid w:val="003B1452"/>
    <w:rsid w:val="003B5558"/>
    <w:rsid w:val="003B5910"/>
    <w:rsid w:val="003C3971"/>
    <w:rsid w:val="003C52A3"/>
    <w:rsid w:val="003D3597"/>
    <w:rsid w:val="003E0B42"/>
    <w:rsid w:val="003F573C"/>
    <w:rsid w:val="00406A41"/>
    <w:rsid w:val="0041623F"/>
    <w:rsid w:val="0042212B"/>
    <w:rsid w:val="00423334"/>
    <w:rsid w:val="004318F1"/>
    <w:rsid w:val="004345EC"/>
    <w:rsid w:val="004403ED"/>
    <w:rsid w:val="00445063"/>
    <w:rsid w:val="00465515"/>
    <w:rsid w:val="0047155A"/>
    <w:rsid w:val="0048448E"/>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55CD0"/>
    <w:rsid w:val="00565087"/>
    <w:rsid w:val="00583013"/>
    <w:rsid w:val="00597B11"/>
    <w:rsid w:val="005A3358"/>
    <w:rsid w:val="005B69C9"/>
    <w:rsid w:val="005C5C45"/>
    <w:rsid w:val="005D29D7"/>
    <w:rsid w:val="005D2E01"/>
    <w:rsid w:val="005D7526"/>
    <w:rsid w:val="005E2F62"/>
    <w:rsid w:val="005E4BB2"/>
    <w:rsid w:val="005E7DE5"/>
    <w:rsid w:val="005F28AE"/>
    <w:rsid w:val="005F3057"/>
    <w:rsid w:val="005F52A8"/>
    <w:rsid w:val="00602AEA"/>
    <w:rsid w:val="00605215"/>
    <w:rsid w:val="006076B0"/>
    <w:rsid w:val="00614FDF"/>
    <w:rsid w:val="006158D0"/>
    <w:rsid w:val="006228B5"/>
    <w:rsid w:val="00631F98"/>
    <w:rsid w:val="0063466B"/>
    <w:rsid w:val="0063543D"/>
    <w:rsid w:val="00640ADC"/>
    <w:rsid w:val="00647114"/>
    <w:rsid w:val="00651B16"/>
    <w:rsid w:val="00656290"/>
    <w:rsid w:val="006570D5"/>
    <w:rsid w:val="0066062E"/>
    <w:rsid w:val="00671D0A"/>
    <w:rsid w:val="00681BF3"/>
    <w:rsid w:val="006A323F"/>
    <w:rsid w:val="006B30D0"/>
    <w:rsid w:val="006B3D7B"/>
    <w:rsid w:val="006B5977"/>
    <w:rsid w:val="006C3D95"/>
    <w:rsid w:val="006D2F8E"/>
    <w:rsid w:val="006D6D4D"/>
    <w:rsid w:val="006E5C86"/>
    <w:rsid w:val="006F34BD"/>
    <w:rsid w:val="00701116"/>
    <w:rsid w:val="00713C44"/>
    <w:rsid w:val="00731EC1"/>
    <w:rsid w:val="00734A5B"/>
    <w:rsid w:val="0074026F"/>
    <w:rsid w:val="007429F6"/>
    <w:rsid w:val="00743ACB"/>
    <w:rsid w:val="00744E76"/>
    <w:rsid w:val="00754EFF"/>
    <w:rsid w:val="00762001"/>
    <w:rsid w:val="00765EAF"/>
    <w:rsid w:val="00774DA4"/>
    <w:rsid w:val="00776774"/>
    <w:rsid w:val="00781F0F"/>
    <w:rsid w:val="00783FAB"/>
    <w:rsid w:val="00785609"/>
    <w:rsid w:val="007A1756"/>
    <w:rsid w:val="007B600E"/>
    <w:rsid w:val="007F0F4A"/>
    <w:rsid w:val="007F7E17"/>
    <w:rsid w:val="008028A4"/>
    <w:rsid w:val="00806129"/>
    <w:rsid w:val="008214A9"/>
    <w:rsid w:val="00827874"/>
    <w:rsid w:val="00830747"/>
    <w:rsid w:val="00841EDF"/>
    <w:rsid w:val="00845F5F"/>
    <w:rsid w:val="00852445"/>
    <w:rsid w:val="0085495D"/>
    <w:rsid w:val="008725E4"/>
    <w:rsid w:val="008768CA"/>
    <w:rsid w:val="0089666C"/>
    <w:rsid w:val="008C384C"/>
    <w:rsid w:val="008D44FB"/>
    <w:rsid w:val="008D5931"/>
    <w:rsid w:val="008E28E9"/>
    <w:rsid w:val="008E4BF5"/>
    <w:rsid w:val="008F65D5"/>
    <w:rsid w:val="008F7FE7"/>
    <w:rsid w:val="0090271F"/>
    <w:rsid w:val="00902E23"/>
    <w:rsid w:val="009114D7"/>
    <w:rsid w:val="0091348E"/>
    <w:rsid w:val="009164B2"/>
    <w:rsid w:val="00917466"/>
    <w:rsid w:val="00917CCB"/>
    <w:rsid w:val="009216A6"/>
    <w:rsid w:val="00942EC2"/>
    <w:rsid w:val="00955C80"/>
    <w:rsid w:val="00962FE3"/>
    <w:rsid w:val="00963379"/>
    <w:rsid w:val="00964B2F"/>
    <w:rsid w:val="009727FD"/>
    <w:rsid w:val="00995925"/>
    <w:rsid w:val="009C7D5B"/>
    <w:rsid w:val="009D4B2F"/>
    <w:rsid w:val="009E5D6F"/>
    <w:rsid w:val="009E6F70"/>
    <w:rsid w:val="009F37B7"/>
    <w:rsid w:val="009F582F"/>
    <w:rsid w:val="00A10F02"/>
    <w:rsid w:val="00A127A0"/>
    <w:rsid w:val="00A164B4"/>
    <w:rsid w:val="00A20987"/>
    <w:rsid w:val="00A238E8"/>
    <w:rsid w:val="00A25A8F"/>
    <w:rsid w:val="00A26956"/>
    <w:rsid w:val="00A27265"/>
    <w:rsid w:val="00A27486"/>
    <w:rsid w:val="00A36EDD"/>
    <w:rsid w:val="00A419F2"/>
    <w:rsid w:val="00A53724"/>
    <w:rsid w:val="00A56066"/>
    <w:rsid w:val="00A70273"/>
    <w:rsid w:val="00A73129"/>
    <w:rsid w:val="00A742B9"/>
    <w:rsid w:val="00A81FE7"/>
    <w:rsid w:val="00A82346"/>
    <w:rsid w:val="00A92BA1"/>
    <w:rsid w:val="00A938AF"/>
    <w:rsid w:val="00A97103"/>
    <w:rsid w:val="00AA0F73"/>
    <w:rsid w:val="00AA2499"/>
    <w:rsid w:val="00AC6BC6"/>
    <w:rsid w:val="00AD3E5F"/>
    <w:rsid w:val="00AD5689"/>
    <w:rsid w:val="00AE65E2"/>
    <w:rsid w:val="00AF553C"/>
    <w:rsid w:val="00B0491F"/>
    <w:rsid w:val="00B13067"/>
    <w:rsid w:val="00B15449"/>
    <w:rsid w:val="00B21546"/>
    <w:rsid w:val="00B340CD"/>
    <w:rsid w:val="00B44BFB"/>
    <w:rsid w:val="00B53134"/>
    <w:rsid w:val="00B71A78"/>
    <w:rsid w:val="00B72931"/>
    <w:rsid w:val="00B84859"/>
    <w:rsid w:val="00B93086"/>
    <w:rsid w:val="00BA19ED"/>
    <w:rsid w:val="00BA4890"/>
    <w:rsid w:val="00BA4B8D"/>
    <w:rsid w:val="00BA5BEA"/>
    <w:rsid w:val="00BC0F7D"/>
    <w:rsid w:val="00BC2AE5"/>
    <w:rsid w:val="00BD0A64"/>
    <w:rsid w:val="00BD278A"/>
    <w:rsid w:val="00BD7D31"/>
    <w:rsid w:val="00BE24D9"/>
    <w:rsid w:val="00BE3255"/>
    <w:rsid w:val="00BE3A86"/>
    <w:rsid w:val="00BF128E"/>
    <w:rsid w:val="00C01246"/>
    <w:rsid w:val="00C074DD"/>
    <w:rsid w:val="00C115AA"/>
    <w:rsid w:val="00C1496A"/>
    <w:rsid w:val="00C177E9"/>
    <w:rsid w:val="00C210AA"/>
    <w:rsid w:val="00C33079"/>
    <w:rsid w:val="00C45231"/>
    <w:rsid w:val="00C67BF7"/>
    <w:rsid w:val="00C72833"/>
    <w:rsid w:val="00C72D31"/>
    <w:rsid w:val="00C737D8"/>
    <w:rsid w:val="00C752B9"/>
    <w:rsid w:val="00C80F1D"/>
    <w:rsid w:val="00C8284A"/>
    <w:rsid w:val="00C91D89"/>
    <w:rsid w:val="00C93F40"/>
    <w:rsid w:val="00C94C88"/>
    <w:rsid w:val="00CA0B54"/>
    <w:rsid w:val="00CA3D0C"/>
    <w:rsid w:val="00CE050B"/>
    <w:rsid w:val="00CE0FAC"/>
    <w:rsid w:val="00CE596A"/>
    <w:rsid w:val="00CF51EA"/>
    <w:rsid w:val="00D00852"/>
    <w:rsid w:val="00D1010E"/>
    <w:rsid w:val="00D20DF8"/>
    <w:rsid w:val="00D424A3"/>
    <w:rsid w:val="00D446C4"/>
    <w:rsid w:val="00D469CC"/>
    <w:rsid w:val="00D57185"/>
    <w:rsid w:val="00D57972"/>
    <w:rsid w:val="00D61F86"/>
    <w:rsid w:val="00D64F9B"/>
    <w:rsid w:val="00D65549"/>
    <w:rsid w:val="00D675A9"/>
    <w:rsid w:val="00D67B5B"/>
    <w:rsid w:val="00D738D6"/>
    <w:rsid w:val="00D755EB"/>
    <w:rsid w:val="00D76048"/>
    <w:rsid w:val="00D849AA"/>
    <w:rsid w:val="00D86C9A"/>
    <w:rsid w:val="00D87E00"/>
    <w:rsid w:val="00D9022E"/>
    <w:rsid w:val="00D9134D"/>
    <w:rsid w:val="00DA5829"/>
    <w:rsid w:val="00DA7A03"/>
    <w:rsid w:val="00DB1818"/>
    <w:rsid w:val="00DC1C4F"/>
    <w:rsid w:val="00DC309B"/>
    <w:rsid w:val="00DC4DA2"/>
    <w:rsid w:val="00DC52C8"/>
    <w:rsid w:val="00DD4C17"/>
    <w:rsid w:val="00DD74A5"/>
    <w:rsid w:val="00DF2B1F"/>
    <w:rsid w:val="00DF62CD"/>
    <w:rsid w:val="00E04C9A"/>
    <w:rsid w:val="00E16509"/>
    <w:rsid w:val="00E17E21"/>
    <w:rsid w:val="00E22489"/>
    <w:rsid w:val="00E40106"/>
    <w:rsid w:val="00E44582"/>
    <w:rsid w:val="00E60916"/>
    <w:rsid w:val="00E77645"/>
    <w:rsid w:val="00E84307"/>
    <w:rsid w:val="00EA15B0"/>
    <w:rsid w:val="00EA5EA7"/>
    <w:rsid w:val="00EB11C7"/>
    <w:rsid w:val="00EC3A56"/>
    <w:rsid w:val="00EC4A25"/>
    <w:rsid w:val="00EE66A3"/>
    <w:rsid w:val="00EE79A5"/>
    <w:rsid w:val="00EF3C36"/>
    <w:rsid w:val="00F025A2"/>
    <w:rsid w:val="00F04712"/>
    <w:rsid w:val="00F13360"/>
    <w:rsid w:val="00F223E5"/>
    <w:rsid w:val="00F22EC7"/>
    <w:rsid w:val="00F325C8"/>
    <w:rsid w:val="00F410AB"/>
    <w:rsid w:val="00F413A7"/>
    <w:rsid w:val="00F51DDA"/>
    <w:rsid w:val="00F64461"/>
    <w:rsid w:val="00F653B8"/>
    <w:rsid w:val="00F73470"/>
    <w:rsid w:val="00F9008D"/>
    <w:rsid w:val="00FA1266"/>
    <w:rsid w:val="00FA1FC2"/>
    <w:rsid w:val="00FC1192"/>
    <w:rsid w:val="00FC301C"/>
    <w:rsid w:val="00FC6A67"/>
    <w:rsid w:val="00FF27D3"/>
    <w:rsid w:val="08EB721B"/>
    <w:rsid w:val="0B8C03B9"/>
    <w:rsid w:val="0D9E2754"/>
    <w:rsid w:val="12570B0E"/>
    <w:rsid w:val="13291D5A"/>
    <w:rsid w:val="199C37F3"/>
    <w:rsid w:val="1ABC47D3"/>
    <w:rsid w:val="1C1B4673"/>
    <w:rsid w:val="1DC1782A"/>
    <w:rsid w:val="2BCC4575"/>
    <w:rsid w:val="2E1D524D"/>
    <w:rsid w:val="3C122803"/>
    <w:rsid w:val="4182542B"/>
    <w:rsid w:val="42BC7691"/>
    <w:rsid w:val="445B6CE1"/>
    <w:rsid w:val="601E2B6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3"/>
    <w:autoRedefine/>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4"/>
    <w:qFormat/>
    <w:uiPriority w:val="0"/>
    <w:pPr>
      <w:pBdr>
        <w:top w:val="none" w:color="auto" w:sz="0" w:space="0"/>
      </w:pBdr>
      <w:spacing w:before="180"/>
      <w:outlineLvl w:val="1"/>
    </w:pPr>
    <w:rPr>
      <w:sz w:val="32"/>
    </w:rPr>
  </w:style>
  <w:style w:type="paragraph" w:styleId="5">
    <w:name w:val="heading 3"/>
    <w:basedOn w:val="4"/>
    <w:next w:val="1"/>
    <w:link w:val="135"/>
    <w:autoRedefine/>
    <w:qFormat/>
    <w:uiPriority w:val="0"/>
    <w:pPr>
      <w:spacing w:before="120"/>
      <w:outlineLvl w:val="2"/>
    </w:pPr>
    <w:rPr>
      <w:sz w:val="28"/>
    </w:rPr>
  </w:style>
  <w:style w:type="paragraph" w:styleId="6">
    <w:name w:val="heading 4"/>
    <w:basedOn w:val="5"/>
    <w:next w:val="1"/>
    <w:link w:val="136"/>
    <w:autoRedefine/>
    <w:qFormat/>
    <w:uiPriority w:val="0"/>
    <w:pPr>
      <w:ind w:left="1418" w:hanging="1418"/>
      <w:outlineLvl w:val="3"/>
    </w:pPr>
    <w:rPr>
      <w:sz w:val="24"/>
    </w:rPr>
  </w:style>
  <w:style w:type="paragraph" w:styleId="7">
    <w:name w:val="heading 5"/>
    <w:basedOn w:val="6"/>
    <w:next w:val="1"/>
    <w:link w:val="137"/>
    <w:autoRedefine/>
    <w:qFormat/>
    <w:uiPriority w:val="0"/>
    <w:pPr>
      <w:ind w:left="1701" w:hanging="1701"/>
      <w:outlineLvl w:val="4"/>
    </w:pPr>
    <w:rPr>
      <w:sz w:val="22"/>
    </w:rPr>
  </w:style>
  <w:style w:type="paragraph" w:styleId="8">
    <w:name w:val="heading 6"/>
    <w:basedOn w:val="9"/>
    <w:next w:val="1"/>
    <w:autoRedefine/>
    <w:qFormat/>
    <w:uiPriority w:val="0"/>
    <w:pPr>
      <w:outlineLvl w:val="5"/>
    </w:pPr>
  </w:style>
  <w:style w:type="paragraph" w:styleId="10">
    <w:name w:val="heading 7"/>
    <w:basedOn w:val="9"/>
    <w:next w:val="1"/>
    <w:autoRedefine/>
    <w:qFormat/>
    <w:uiPriority w:val="0"/>
    <w:pPr>
      <w:outlineLvl w:val="6"/>
    </w:pPr>
  </w:style>
  <w:style w:type="paragraph" w:styleId="11">
    <w:name w:val="heading 8"/>
    <w:basedOn w:val="3"/>
    <w:next w:val="1"/>
    <w:autoRedefine/>
    <w:qFormat/>
    <w:uiPriority w:val="0"/>
    <w:pPr>
      <w:ind w:left="0" w:firstLine="0"/>
      <w:outlineLvl w:val="7"/>
    </w:pPr>
  </w:style>
  <w:style w:type="paragraph" w:styleId="12">
    <w:name w:val="heading 9"/>
    <w:basedOn w:val="11"/>
    <w:next w:val="1"/>
    <w:link w:val="138"/>
    <w:autoRedefine/>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87"/>
    <w:autoRedefine/>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Times New Roman" w:cs="Courier New"/>
      <w:lang w:val="en-GB" w:eastAsia="en-GB" w:bidi="ar-SA"/>
    </w:rPr>
  </w:style>
  <w:style w:type="paragraph" w:customStyle="1" w:styleId="9">
    <w:name w:val="H6"/>
    <w:basedOn w:val="7"/>
    <w:next w:val="1"/>
    <w:autoRedefine/>
    <w:qFormat/>
    <w:uiPriority w:val="0"/>
    <w:pPr>
      <w:ind w:left="1985" w:hanging="1985"/>
      <w:outlineLvl w:val="9"/>
    </w:pPr>
    <w:rPr>
      <w:sz w:val="20"/>
    </w:rPr>
  </w:style>
  <w:style w:type="paragraph" w:styleId="13">
    <w:name w:val="List 3"/>
    <w:basedOn w:val="1"/>
    <w:autoRedefine/>
    <w:qFormat/>
    <w:uiPriority w:val="0"/>
    <w:pPr>
      <w:ind w:left="849" w:hanging="283"/>
      <w:contextualSpacing/>
    </w:pPr>
  </w:style>
  <w:style w:type="paragraph" w:styleId="14">
    <w:name w:val="toc 7"/>
    <w:basedOn w:val="15"/>
    <w:next w:val="1"/>
    <w:autoRedefine/>
    <w:qFormat/>
    <w:uiPriority w:val="39"/>
    <w:pPr>
      <w:tabs>
        <w:tab w:val="right" w:leader="dot" w:pos="9639"/>
      </w:tabs>
      <w:ind w:left="2268" w:hanging="2268"/>
    </w:pPr>
  </w:style>
  <w:style w:type="paragraph" w:styleId="15">
    <w:name w:val="toc 6"/>
    <w:basedOn w:val="16"/>
    <w:next w:val="1"/>
    <w:autoRedefine/>
    <w:qFormat/>
    <w:uiPriority w:val="39"/>
    <w:pPr>
      <w:tabs>
        <w:tab w:val="right" w:leader="dot" w:pos="9639"/>
      </w:tabs>
      <w:ind w:left="1985" w:hanging="1985"/>
    </w:pPr>
  </w:style>
  <w:style w:type="paragraph" w:styleId="16">
    <w:name w:val="toc 5"/>
    <w:basedOn w:val="17"/>
    <w:autoRedefine/>
    <w:qFormat/>
    <w:uiPriority w:val="39"/>
    <w:pPr>
      <w:tabs>
        <w:tab w:val="right" w:leader="dot" w:pos="9639"/>
      </w:tabs>
      <w:ind w:left="1701" w:hanging="1701"/>
    </w:pPr>
  </w:style>
  <w:style w:type="paragraph" w:styleId="17">
    <w:name w:val="toc 4"/>
    <w:basedOn w:val="18"/>
    <w:autoRedefine/>
    <w:qFormat/>
    <w:uiPriority w:val="39"/>
    <w:pPr>
      <w:tabs>
        <w:tab w:val="right" w:leader="dot" w:pos="9639"/>
      </w:tabs>
      <w:ind w:left="1418" w:hanging="1418"/>
    </w:pPr>
  </w:style>
  <w:style w:type="paragraph" w:styleId="18">
    <w:name w:val="toc 3"/>
    <w:basedOn w:val="19"/>
    <w:autoRedefine/>
    <w:qFormat/>
    <w:uiPriority w:val="39"/>
    <w:pPr>
      <w:tabs>
        <w:tab w:val="right" w:leader="dot" w:pos="9639"/>
      </w:tabs>
      <w:ind w:left="1134" w:hanging="1134"/>
    </w:pPr>
  </w:style>
  <w:style w:type="paragraph" w:styleId="19">
    <w:name w:val="toc 2"/>
    <w:basedOn w:val="20"/>
    <w:autoRedefine/>
    <w:qFormat/>
    <w:uiPriority w:val="39"/>
    <w:pPr>
      <w:keepNext w:val="0"/>
      <w:tabs>
        <w:tab w:val="right" w:leader="dot" w:pos="9639"/>
      </w:tabs>
      <w:spacing w:before="0"/>
      <w:ind w:left="851" w:hanging="851"/>
    </w:pPr>
    <w:rPr>
      <w:sz w:val="20"/>
    </w:rPr>
  </w:style>
  <w:style w:type="paragraph" w:styleId="20">
    <w:name w:val="toc 1"/>
    <w:autoRedefine/>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autoRedefine/>
    <w:qFormat/>
    <w:uiPriority w:val="0"/>
    <w:pPr>
      <w:numPr>
        <w:ilvl w:val="0"/>
        <w:numId w:val="1"/>
      </w:numPr>
      <w:tabs>
        <w:tab w:val="left" w:pos="360"/>
        <w:tab w:val="clear" w:pos="643"/>
      </w:tabs>
      <w:overflowPunct w:val="0"/>
      <w:autoSpaceDE w:val="0"/>
      <w:autoSpaceDN w:val="0"/>
      <w:adjustRightInd w:val="0"/>
      <w:ind w:left="0" w:firstLine="0"/>
      <w:contextualSpacing/>
      <w:textAlignment w:val="baseline"/>
    </w:pPr>
    <w:rPr>
      <w:rFonts w:eastAsia="Times New Roman"/>
      <w:lang w:eastAsia="en-GB"/>
    </w:rPr>
  </w:style>
  <w:style w:type="paragraph" w:styleId="22">
    <w:name w:val="table of authorities"/>
    <w:basedOn w:val="1"/>
    <w:next w:val="1"/>
    <w:autoRedefine/>
    <w:qFormat/>
    <w:uiPriority w:val="0"/>
    <w:pPr>
      <w:overflowPunct w:val="0"/>
      <w:autoSpaceDE w:val="0"/>
      <w:autoSpaceDN w:val="0"/>
      <w:adjustRightInd w:val="0"/>
      <w:ind w:left="200" w:hanging="200"/>
      <w:textAlignment w:val="baseline"/>
    </w:pPr>
    <w:rPr>
      <w:rFonts w:eastAsia="Times New Roman"/>
      <w:lang w:eastAsia="en-GB"/>
    </w:rPr>
  </w:style>
  <w:style w:type="paragraph" w:styleId="23">
    <w:name w:val="Note Heading"/>
    <w:basedOn w:val="1"/>
    <w:next w:val="1"/>
    <w:link w:val="190"/>
    <w:autoRedefine/>
    <w:qFormat/>
    <w:uiPriority w:val="0"/>
    <w:pPr>
      <w:overflowPunct w:val="0"/>
      <w:autoSpaceDE w:val="0"/>
      <w:autoSpaceDN w:val="0"/>
      <w:adjustRightInd w:val="0"/>
      <w:textAlignment w:val="baseline"/>
    </w:pPr>
    <w:rPr>
      <w:rFonts w:eastAsia="Times New Roman"/>
      <w:lang w:eastAsia="en-GB"/>
    </w:rPr>
  </w:style>
  <w:style w:type="paragraph" w:styleId="24">
    <w:name w:val="List Bullet 4"/>
    <w:basedOn w:val="1"/>
    <w:autoRedefine/>
    <w:qFormat/>
    <w:uiPriority w:val="0"/>
    <w:pPr>
      <w:numPr>
        <w:ilvl w:val="0"/>
        <w:numId w:val="2"/>
      </w:numPr>
      <w:tabs>
        <w:tab w:val="left" w:pos="1492"/>
        <w:tab w:val="clear" w:pos="1209"/>
      </w:tabs>
      <w:overflowPunct w:val="0"/>
      <w:autoSpaceDE w:val="0"/>
      <w:autoSpaceDN w:val="0"/>
      <w:adjustRightInd w:val="0"/>
      <w:ind w:left="1492"/>
      <w:contextualSpacing/>
      <w:textAlignment w:val="baseline"/>
    </w:pPr>
    <w:rPr>
      <w:rFonts w:eastAsia="Times New Roman"/>
      <w:lang w:eastAsia="en-GB"/>
    </w:rPr>
  </w:style>
  <w:style w:type="paragraph" w:styleId="25">
    <w:name w:val="index 8"/>
    <w:basedOn w:val="1"/>
    <w:next w:val="1"/>
    <w:autoRedefine/>
    <w:qFormat/>
    <w:uiPriority w:val="0"/>
    <w:pPr>
      <w:overflowPunct w:val="0"/>
      <w:autoSpaceDE w:val="0"/>
      <w:autoSpaceDN w:val="0"/>
      <w:adjustRightInd w:val="0"/>
      <w:ind w:left="1600" w:hanging="200"/>
      <w:textAlignment w:val="baseline"/>
    </w:pPr>
    <w:rPr>
      <w:rFonts w:eastAsia="Times New Roman"/>
      <w:lang w:eastAsia="en-GB"/>
    </w:rPr>
  </w:style>
  <w:style w:type="paragraph" w:styleId="26">
    <w:name w:val="E-mail Signature"/>
    <w:basedOn w:val="1"/>
    <w:link w:val="179"/>
    <w:autoRedefine/>
    <w:qFormat/>
    <w:uiPriority w:val="0"/>
    <w:pPr>
      <w:overflowPunct w:val="0"/>
      <w:autoSpaceDE w:val="0"/>
      <w:autoSpaceDN w:val="0"/>
      <w:adjustRightInd w:val="0"/>
      <w:textAlignment w:val="baseline"/>
    </w:pPr>
    <w:rPr>
      <w:rFonts w:eastAsia="Times New Roman"/>
      <w:lang w:eastAsia="en-GB"/>
    </w:rPr>
  </w:style>
  <w:style w:type="paragraph" w:styleId="27">
    <w:name w:val="List Number"/>
    <w:basedOn w:val="1"/>
    <w:autoRedefine/>
    <w:qFormat/>
    <w:uiPriority w:val="0"/>
    <w:pPr>
      <w:numPr>
        <w:ilvl w:val="0"/>
        <w:numId w:val="3"/>
      </w:numPr>
      <w:overflowPunct w:val="0"/>
      <w:autoSpaceDE w:val="0"/>
      <w:autoSpaceDN w:val="0"/>
      <w:adjustRightInd w:val="0"/>
      <w:ind w:left="0" w:firstLine="0"/>
      <w:contextualSpacing/>
      <w:textAlignment w:val="baseline"/>
    </w:pPr>
    <w:rPr>
      <w:rFonts w:eastAsia="Times New Roman"/>
      <w:lang w:eastAsia="en-GB"/>
    </w:rPr>
  </w:style>
  <w:style w:type="paragraph" w:styleId="28">
    <w:name w:val="Normal Indent"/>
    <w:basedOn w:val="1"/>
    <w:autoRedefine/>
    <w:qFormat/>
    <w:uiPriority w:val="0"/>
    <w:pPr>
      <w:overflowPunct w:val="0"/>
      <w:autoSpaceDE w:val="0"/>
      <w:autoSpaceDN w:val="0"/>
      <w:adjustRightInd w:val="0"/>
      <w:ind w:left="720"/>
      <w:textAlignment w:val="baseline"/>
    </w:pPr>
    <w:rPr>
      <w:rFonts w:eastAsia="Times New Roman"/>
      <w:lang w:eastAsia="en-GB"/>
    </w:rPr>
  </w:style>
  <w:style w:type="paragraph" w:styleId="29">
    <w:name w:val="caption"/>
    <w:basedOn w:val="1"/>
    <w:next w:val="1"/>
    <w:autoRedefine/>
    <w:semiHidden/>
    <w:unhideWhenUsed/>
    <w:qFormat/>
    <w:uiPriority w:val="0"/>
    <w:pPr>
      <w:overflowPunct w:val="0"/>
      <w:autoSpaceDE w:val="0"/>
      <w:autoSpaceDN w:val="0"/>
      <w:adjustRightInd w:val="0"/>
      <w:textAlignment w:val="baseline"/>
    </w:pPr>
    <w:rPr>
      <w:rFonts w:eastAsia="Times New Roman"/>
      <w:b/>
      <w:bCs/>
      <w:lang w:eastAsia="en-GB"/>
    </w:rPr>
  </w:style>
  <w:style w:type="paragraph" w:styleId="30">
    <w:name w:val="index 5"/>
    <w:basedOn w:val="1"/>
    <w:next w:val="1"/>
    <w:autoRedefine/>
    <w:qFormat/>
    <w:uiPriority w:val="0"/>
    <w:pPr>
      <w:overflowPunct w:val="0"/>
      <w:autoSpaceDE w:val="0"/>
      <w:autoSpaceDN w:val="0"/>
      <w:adjustRightInd w:val="0"/>
      <w:ind w:left="1000" w:hanging="200"/>
      <w:textAlignment w:val="baseline"/>
    </w:pPr>
    <w:rPr>
      <w:rFonts w:eastAsia="Times New Roman"/>
      <w:lang w:eastAsia="en-GB"/>
    </w:rPr>
  </w:style>
  <w:style w:type="paragraph" w:styleId="31">
    <w:name w:val="List Bullet"/>
    <w:basedOn w:val="1"/>
    <w:autoRedefine/>
    <w:qFormat/>
    <w:uiPriority w:val="0"/>
    <w:pPr>
      <w:numPr>
        <w:ilvl w:val="0"/>
        <w:numId w:val="4"/>
      </w:numPr>
      <w:overflowPunct w:val="0"/>
      <w:autoSpaceDE w:val="0"/>
      <w:autoSpaceDN w:val="0"/>
      <w:adjustRightInd w:val="0"/>
      <w:contextualSpacing/>
      <w:textAlignment w:val="baseline"/>
    </w:pPr>
    <w:rPr>
      <w:rFonts w:eastAsia="Times New Roman"/>
      <w:lang w:eastAsia="en-GB"/>
    </w:rPr>
  </w:style>
  <w:style w:type="paragraph" w:styleId="32">
    <w:name w:val="envelope address"/>
    <w:basedOn w:val="1"/>
    <w:autoRedefine/>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eastAsia="Times New Roman"/>
      <w:sz w:val="24"/>
      <w:szCs w:val="24"/>
      <w:lang w:eastAsia="en-GB"/>
    </w:rPr>
  </w:style>
  <w:style w:type="paragraph" w:styleId="33">
    <w:name w:val="Document Map"/>
    <w:basedOn w:val="1"/>
    <w:link w:val="178"/>
    <w:autoRedefine/>
    <w:qFormat/>
    <w:uiPriority w:val="0"/>
    <w:pPr>
      <w:overflowPunct w:val="0"/>
      <w:autoSpaceDE w:val="0"/>
      <w:autoSpaceDN w:val="0"/>
      <w:adjustRightInd w:val="0"/>
      <w:textAlignment w:val="baseline"/>
    </w:pPr>
    <w:rPr>
      <w:rFonts w:ascii="Segoe UI" w:hAnsi="Segoe UI" w:eastAsia="Times New Roman" w:cs="Segoe UI"/>
      <w:sz w:val="16"/>
      <w:szCs w:val="16"/>
      <w:lang w:eastAsia="en-GB"/>
    </w:rPr>
  </w:style>
  <w:style w:type="paragraph" w:styleId="34">
    <w:name w:val="toa heading"/>
    <w:basedOn w:val="1"/>
    <w:next w:val="1"/>
    <w:autoRedefine/>
    <w:qFormat/>
    <w:uiPriority w:val="0"/>
    <w:pPr>
      <w:overflowPunct w:val="0"/>
      <w:autoSpaceDE w:val="0"/>
      <w:autoSpaceDN w:val="0"/>
      <w:adjustRightInd w:val="0"/>
      <w:spacing w:before="120"/>
      <w:textAlignment w:val="baseline"/>
    </w:pPr>
    <w:rPr>
      <w:rFonts w:ascii="Calibri Light" w:hAnsi="Calibri Light" w:eastAsia="Times New Roman"/>
      <w:b/>
      <w:bCs/>
      <w:sz w:val="24"/>
      <w:szCs w:val="24"/>
      <w:lang w:eastAsia="en-GB"/>
    </w:rPr>
  </w:style>
  <w:style w:type="paragraph" w:styleId="35">
    <w:name w:val="annotation text"/>
    <w:basedOn w:val="1"/>
    <w:link w:val="175"/>
    <w:autoRedefine/>
    <w:qFormat/>
    <w:uiPriority w:val="0"/>
    <w:pPr>
      <w:overflowPunct w:val="0"/>
      <w:autoSpaceDE w:val="0"/>
      <w:autoSpaceDN w:val="0"/>
      <w:adjustRightInd w:val="0"/>
      <w:textAlignment w:val="baseline"/>
    </w:pPr>
    <w:rPr>
      <w:rFonts w:eastAsia="Times New Roman"/>
      <w:lang w:eastAsia="en-GB"/>
    </w:rPr>
  </w:style>
  <w:style w:type="paragraph" w:styleId="36">
    <w:name w:val="index 6"/>
    <w:basedOn w:val="1"/>
    <w:next w:val="1"/>
    <w:autoRedefine/>
    <w:qFormat/>
    <w:uiPriority w:val="0"/>
    <w:pPr>
      <w:overflowPunct w:val="0"/>
      <w:autoSpaceDE w:val="0"/>
      <w:autoSpaceDN w:val="0"/>
      <w:adjustRightInd w:val="0"/>
      <w:ind w:left="1200" w:hanging="200"/>
      <w:textAlignment w:val="baseline"/>
    </w:pPr>
    <w:rPr>
      <w:rFonts w:eastAsia="Times New Roman"/>
      <w:lang w:eastAsia="en-GB"/>
    </w:rPr>
  </w:style>
  <w:style w:type="paragraph" w:styleId="37">
    <w:name w:val="Salutation"/>
    <w:basedOn w:val="1"/>
    <w:next w:val="1"/>
    <w:link w:val="194"/>
    <w:autoRedefine/>
    <w:qFormat/>
    <w:uiPriority w:val="0"/>
    <w:pPr>
      <w:overflowPunct w:val="0"/>
      <w:autoSpaceDE w:val="0"/>
      <w:autoSpaceDN w:val="0"/>
      <w:adjustRightInd w:val="0"/>
      <w:textAlignment w:val="baseline"/>
    </w:pPr>
    <w:rPr>
      <w:rFonts w:eastAsia="Times New Roman"/>
      <w:lang w:eastAsia="en-GB"/>
    </w:rPr>
  </w:style>
  <w:style w:type="paragraph" w:styleId="38">
    <w:name w:val="Body Text 3"/>
    <w:basedOn w:val="1"/>
    <w:link w:val="168"/>
    <w:autoRedefine/>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39">
    <w:name w:val="Closing"/>
    <w:basedOn w:val="1"/>
    <w:link w:val="174"/>
    <w:autoRedefine/>
    <w:qFormat/>
    <w:uiPriority w:val="0"/>
    <w:pPr>
      <w:overflowPunct w:val="0"/>
      <w:autoSpaceDE w:val="0"/>
      <w:autoSpaceDN w:val="0"/>
      <w:adjustRightInd w:val="0"/>
      <w:ind w:left="4252"/>
      <w:textAlignment w:val="baseline"/>
    </w:pPr>
    <w:rPr>
      <w:rFonts w:eastAsia="Times New Roman"/>
      <w:lang w:eastAsia="en-GB"/>
    </w:rPr>
  </w:style>
  <w:style w:type="paragraph" w:styleId="40">
    <w:name w:val="List Bullet 3"/>
    <w:basedOn w:val="1"/>
    <w:autoRedefine/>
    <w:qFormat/>
    <w:uiPriority w:val="0"/>
    <w:pPr>
      <w:numPr>
        <w:ilvl w:val="0"/>
        <w:numId w:val="5"/>
      </w:numPr>
      <w:tabs>
        <w:tab w:val="left" w:pos="1209"/>
        <w:tab w:val="clear" w:pos="926"/>
      </w:tabs>
      <w:overflowPunct w:val="0"/>
      <w:autoSpaceDE w:val="0"/>
      <w:autoSpaceDN w:val="0"/>
      <w:adjustRightInd w:val="0"/>
      <w:ind w:left="1209"/>
      <w:contextualSpacing/>
      <w:textAlignment w:val="baseline"/>
    </w:pPr>
    <w:rPr>
      <w:rFonts w:eastAsia="Times New Roman"/>
      <w:lang w:eastAsia="en-GB"/>
    </w:rPr>
  </w:style>
  <w:style w:type="paragraph" w:styleId="41">
    <w:name w:val="Body Text"/>
    <w:basedOn w:val="1"/>
    <w:link w:val="166"/>
    <w:autoRedefine/>
    <w:qFormat/>
    <w:uiPriority w:val="0"/>
    <w:pPr>
      <w:overflowPunct w:val="0"/>
      <w:autoSpaceDE w:val="0"/>
      <w:autoSpaceDN w:val="0"/>
      <w:adjustRightInd w:val="0"/>
      <w:spacing w:after="120"/>
      <w:textAlignment w:val="baseline"/>
    </w:pPr>
    <w:rPr>
      <w:rFonts w:eastAsia="Times New Roman"/>
      <w:lang w:eastAsia="en-GB"/>
    </w:rPr>
  </w:style>
  <w:style w:type="paragraph" w:styleId="42">
    <w:name w:val="Body Text Indent"/>
    <w:basedOn w:val="1"/>
    <w:link w:val="170"/>
    <w:autoRedefine/>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3">
    <w:name w:val="List Number 3"/>
    <w:basedOn w:val="1"/>
    <w:autoRedefine/>
    <w:qFormat/>
    <w:uiPriority w:val="0"/>
    <w:pPr>
      <w:numPr>
        <w:ilvl w:val="0"/>
        <w:numId w:val="6"/>
      </w:numPr>
      <w:tabs>
        <w:tab w:val="left" w:pos="360"/>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4">
    <w:name w:val="List 2"/>
    <w:basedOn w:val="1"/>
    <w:autoRedefine/>
    <w:qFormat/>
    <w:uiPriority w:val="0"/>
    <w:pPr>
      <w:ind w:left="566" w:hanging="283"/>
      <w:contextualSpacing/>
    </w:pPr>
  </w:style>
  <w:style w:type="paragraph" w:styleId="45">
    <w:name w:val="List Continue"/>
    <w:basedOn w:val="1"/>
    <w:autoRedefine/>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6">
    <w:name w:val="Block Text"/>
    <w:basedOn w:val="1"/>
    <w:autoRedefine/>
    <w:qFormat/>
    <w:uiPriority w:val="0"/>
    <w:pPr>
      <w:overflowPunct w:val="0"/>
      <w:autoSpaceDE w:val="0"/>
      <w:autoSpaceDN w:val="0"/>
      <w:adjustRightInd w:val="0"/>
      <w:spacing w:after="120"/>
      <w:ind w:left="1440" w:right="1440"/>
      <w:textAlignment w:val="baseline"/>
    </w:pPr>
    <w:rPr>
      <w:rFonts w:eastAsia="Times New Roman"/>
      <w:lang w:eastAsia="en-GB"/>
    </w:rPr>
  </w:style>
  <w:style w:type="paragraph" w:styleId="47">
    <w:name w:val="List Bullet 2"/>
    <w:basedOn w:val="1"/>
    <w:autoRedefine/>
    <w:qFormat/>
    <w:uiPriority w:val="0"/>
    <w:pPr>
      <w:numPr>
        <w:ilvl w:val="0"/>
        <w:numId w:val="7"/>
      </w:numPr>
      <w:tabs>
        <w:tab w:val="left" w:pos="926"/>
        <w:tab w:val="clear" w:pos="643"/>
      </w:tabs>
      <w:overflowPunct w:val="0"/>
      <w:autoSpaceDE w:val="0"/>
      <w:autoSpaceDN w:val="0"/>
      <w:adjustRightInd w:val="0"/>
      <w:ind w:left="926"/>
      <w:contextualSpacing/>
      <w:textAlignment w:val="baseline"/>
    </w:pPr>
    <w:rPr>
      <w:rFonts w:eastAsia="Times New Roman"/>
      <w:lang w:eastAsia="en-GB"/>
    </w:rPr>
  </w:style>
  <w:style w:type="paragraph" w:styleId="48">
    <w:name w:val="HTML Address"/>
    <w:basedOn w:val="1"/>
    <w:link w:val="182"/>
    <w:autoRedefine/>
    <w:qFormat/>
    <w:uiPriority w:val="0"/>
    <w:pPr>
      <w:overflowPunct w:val="0"/>
      <w:autoSpaceDE w:val="0"/>
      <w:autoSpaceDN w:val="0"/>
      <w:adjustRightInd w:val="0"/>
      <w:textAlignment w:val="baseline"/>
    </w:pPr>
    <w:rPr>
      <w:rFonts w:eastAsia="Times New Roman"/>
      <w:i/>
      <w:iCs/>
      <w:lang w:eastAsia="en-GB"/>
    </w:rPr>
  </w:style>
  <w:style w:type="paragraph" w:styleId="49">
    <w:name w:val="index 4"/>
    <w:basedOn w:val="1"/>
    <w:next w:val="1"/>
    <w:autoRedefine/>
    <w:qFormat/>
    <w:uiPriority w:val="0"/>
    <w:pPr>
      <w:overflowPunct w:val="0"/>
      <w:autoSpaceDE w:val="0"/>
      <w:autoSpaceDN w:val="0"/>
      <w:adjustRightInd w:val="0"/>
      <w:ind w:left="800" w:hanging="200"/>
      <w:textAlignment w:val="baseline"/>
    </w:pPr>
    <w:rPr>
      <w:rFonts w:eastAsia="Times New Roman"/>
      <w:lang w:eastAsia="en-GB"/>
    </w:rPr>
  </w:style>
  <w:style w:type="paragraph" w:styleId="50">
    <w:name w:val="Plain Text"/>
    <w:basedOn w:val="1"/>
    <w:link w:val="191"/>
    <w:autoRedefine/>
    <w:qFormat/>
    <w:uiPriority w:val="0"/>
    <w:pPr>
      <w:overflowPunct w:val="0"/>
      <w:autoSpaceDE w:val="0"/>
      <w:autoSpaceDN w:val="0"/>
      <w:adjustRightInd w:val="0"/>
      <w:textAlignment w:val="baseline"/>
    </w:pPr>
    <w:rPr>
      <w:rFonts w:ascii="Courier New" w:hAnsi="Courier New" w:eastAsia="Times New Roman" w:cs="Courier New"/>
      <w:lang w:eastAsia="en-GB"/>
    </w:rPr>
  </w:style>
  <w:style w:type="paragraph" w:styleId="51">
    <w:name w:val="List Bullet 5"/>
    <w:basedOn w:val="1"/>
    <w:autoRedefine/>
    <w:qFormat/>
    <w:uiPriority w:val="0"/>
    <w:pPr>
      <w:numPr>
        <w:ilvl w:val="0"/>
        <w:numId w:val="8"/>
      </w:numPr>
      <w:tabs>
        <w:tab w:val="left" w:pos="360"/>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52">
    <w:name w:val="List Number 4"/>
    <w:basedOn w:val="1"/>
    <w:autoRedefine/>
    <w:qFormat/>
    <w:uiPriority w:val="0"/>
    <w:pPr>
      <w:numPr>
        <w:ilvl w:val="0"/>
        <w:numId w:val="9"/>
      </w:numPr>
      <w:tabs>
        <w:tab w:val="left" w:pos="360"/>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3">
    <w:name w:val="toc 8"/>
    <w:basedOn w:val="20"/>
    <w:autoRedefine/>
    <w:qFormat/>
    <w:uiPriority w:val="39"/>
    <w:pPr>
      <w:spacing w:before="180"/>
      <w:ind w:left="2693" w:hanging="2693"/>
    </w:pPr>
    <w:rPr>
      <w:b/>
    </w:rPr>
  </w:style>
  <w:style w:type="paragraph" w:styleId="54">
    <w:name w:val="index 3"/>
    <w:basedOn w:val="1"/>
    <w:next w:val="1"/>
    <w:autoRedefine/>
    <w:qFormat/>
    <w:uiPriority w:val="0"/>
    <w:pPr>
      <w:overflowPunct w:val="0"/>
      <w:autoSpaceDE w:val="0"/>
      <w:autoSpaceDN w:val="0"/>
      <w:adjustRightInd w:val="0"/>
      <w:ind w:left="600" w:hanging="200"/>
      <w:textAlignment w:val="baseline"/>
    </w:pPr>
    <w:rPr>
      <w:rFonts w:eastAsia="Times New Roman"/>
      <w:lang w:eastAsia="en-GB"/>
    </w:rPr>
  </w:style>
  <w:style w:type="paragraph" w:styleId="55">
    <w:name w:val="Date"/>
    <w:basedOn w:val="1"/>
    <w:next w:val="1"/>
    <w:link w:val="177"/>
    <w:autoRedefine/>
    <w:qFormat/>
    <w:uiPriority w:val="0"/>
    <w:pPr>
      <w:overflowPunct w:val="0"/>
      <w:autoSpaceDE w:val="0"/>
      <w:autoSpaceDN w:val="0"/>
      <w:adjustRightInd w:val="0"/>
      <w:textAlignment w:val="baseline"/>
    </w:pPr>
    <w:rPr>
      <w:rFonts w:eastAsia="Times New Roman"/>
      <w:lang w:eastAsia="en-GB"/>
    </w:rPr>
  </w:style>
  <w:style w:type="paragraph" w:styleId="56">
    <w:name w:val="Body Text Indent 2"/>
    <w:basedOn w:val="1"/>
    <w:link w:val="172"/>
    <w:autoRedefine/>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7">
    <w:name w:val="endnote text"/>
    <w:basedOn w:val="1"/>
    <w:link w:val="180"/>
    <w:autoRedefine/>
    <w:qFormat/>
    <w:uiPriority w:val="0"/>
    <w:pPr>
      <w:overflowPunct w:val="0"/>
      <w:autoSpaceDE w:val="0"/>
      <w:autoSpaceDN w:val="0"/>
      <w:adjustRightInd w:val="0"/>
      <w:textAlignment w:val="baseline"/>
    </w:pPr>
    <w:rPr>
      <w:rFonts w:eastAsia="Times New Roman"/>
      <w:lang w:eastAsia="en-GB"/>
    </w:rPr>
  </w:style>
  <w:style w:type="paragraph" w:styleId="58">
    <w:name w:val="List Continue 5"/>
    <w:basedOn w:val="1"/>
    <w:autoRedefine/>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59">
    <w:name w:val="Balloon Text"/>
    <w:basedOn w:val="1"/>
    <w:link w:val="130"/>
    <w:autoRedefine/>
    <w:qFormat/>
    <w:uiPriority w:val="0"/>
    <w:pPr>
      <w:spacing w:after="0"/>
    </w:pPr>
    <w:rPr>
      <w:rFonts w:ascii="Segoe UI" w:hAnsi="Segoe UI" w:cs="Segoe UI"/>
      <w:sz w:val="18"/>
      <w:szCs w:val="18"/>
    </w:rPr>
  </w:style>
  <w:style w:type="paragraph" w:styleId="60">
    <w:name w:val="footer"/>
    <w:basedOn w:val="61"/>
    <w:autoRedefine/>
    <w:qFormat/>
    <w:uiPriority w:val="0"/>
    <w:pPr>
      <w:jc w:val="center"/>
    </w:pPr>
    <w:rPr>
      <w:i/>
    </w:rPr>
  </w:style>
  <w:style w:type="paragraph" w:styleId="61">
    <w:name w:val="header"/>
    <w:link w:val="139"/>
    <w:autoRedefine/>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autoRedefine/>
    <w:qFormat/>
    <w:uiPriority w:val="0"/>
    <w:pPr>
      <w:overflowPunct w:val="0"/>
      <w:autoSpaceDE w:val="0"/>
      <w:autoSpaceDN w:val="0"/>
      <w:adjustRightInd w:val="0"/>
      <w:textAlignment w:val="baseline"/>
    </w:pPr>
    <w:rPr>
      <w:rFonts w:ascii="Calibri Light" w:hAnsi="Calibri Light" w:eastAsia="Times New Roman"/>
      <w:lang w:eastAsia="en-GB"/>
    </w:rPr>
  </w:style>
  <w:style w:type="paragraph" w:styleId="63">
    <w:name w:val="Signature"/>
    <w:basedOn w:val="1"/>
    <w:link w:val="195"/>
    <w:autoRedefine/>
    <w:qFormat/>
    <w:uiPriority w:val="0"/>
    <w:pPr>
      <w:overflowPunct w:val="0"/>
      <w:autoSpaceDE w:val="0"/>
      <w:autoSpaceDN w:val="0"/>
      <w:adjustRightInd w:val="0"/>
      <w:ind w:left="4252"/>
      <w:textAlignment w:val="baseline"/>
    </w:pPr>
    <w:rPr>
      <w:rFonts w:eastAsia="Times New Roman"/>
      <w:lang w:eastAsia="en-GB"/>
    </w:rPr>
  </w:style>
  <w:style w:type="paragraph" w:styleId="64">
    <w:name w:val="List Continue 4"/>
    <w:basedOn w:val="1"/>
    <w:autoRedefine/>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5">
    <w:name w:val="index heading"/>
    <w:basedOn w:val="1"/>
    <w:next w:val="66"/>
    <w:autoRedefine/>
    <w:qFormat/>
    <w:uiPriority w:val="0"/>
    <w:pPr>
      <w:overflowPunct w:val="0"/>
      <w:autoSpaceDE w:val="0"/>
      <w:autoSpaceDN w:val="0"/>
      <w:adjustRightInd w:val="0"/>
      <w:textAlignment w:val="baseline"/>
    </w:pPr>
    <w:rPr>
      <w:rFonts w:ascii="Calibri Light" w:hAnsi="Calibri Light" w:eastAsia="Times New Roman"/>
      <w:b/>
      <w:bCs/>
      <w:lang w:eastAsia="en-GB"/>
    </w:rPr>
  </w:style>
  <w:style w:type="paragraph" w:styleId="66">
    <w:name w:val="index 1"/>
    <w:basedOn w:val="1"/>
    <w:next w:val="1"/>
    <w:autoRedefine/>
    <w:qFormat/>
    <w:uiPriority w:val="0"/>
    <w:pPr>
      <w:overflowPunct w:val="0"/>
      <w:autoSpaceDE w:val="0"/>
      <w:autoSpaceDN w:val="0"/>
      <w:adjustRightInd w:val="0"/>
      <w:ind w:left="200" w:hanging="200"/>
      <w:textAlignment w:val="baseline"/>
    </w:pPr>
    <w:rPr>
      <w:rFonts w:eastAsia="Times New Roman"/>
      <w:lang w:eastAsia="en-GB"/>
    </w:rPr>
  </w:style>
  <w:style w:type="paragraph" w:styleId="67">
    <w:name w:val="Subtitle"/>
    <w:basedOn w:val="1"/>
    <w:next w:val="1"/>
    <w:link w:val="196"/>
    <w:autoRedefine/>
    <w:qFormat/>
    <w:uiPriority w:val="0"/>
    <w:pPr>
      <w:overflowPunct w:val="0"/>
      <w:autoSpaceDE w:val="0"/>
      <w:autoSpaceDN w:val="0"/>
      <w:adjustRightInd w:val="0"/>
      <w:spacing w:after="60"/>
      <w:jc w:val="center"/>
      <w:textAlignment w:val="baseline"/>
      <w:outlineLvl w:val="1"/>
    </w:pPr>
    <w:rPr>
      <w:rFonts w:ascii="Calibri Light" w:hAnsi="Calibri Light" w:eastAsia="Times New Roman"/>
      <w:sz w:val="24"/>
      <w:szCs w:val="24"/>
      <w:lang w:eastAsia="en-GB"/>
    </w:rPr>
  </w:style>
  <w:style w:type="paragraph" w:styleId="68">
    <w:name w:val="List Number 5"/>
    <w:basedOn w:val="1"/>
    <w:autoRedefine/>
    <w:qFormat/>
    <w:uiPriority w:val="0"/>
    <w:pPr>
      <w:numPr>
        <w:ilvl w:val="0"/>
        <w:numId w:val="10"/>
      </w:numPr>
      <w:tabs>
        <w:tab w:val="left" w:pos="360"/>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69">
    <w:name w:val="List"/>
    <w:basedOn w:val="1"/>
    <w:autoRedefine/>
    <w:qFormat/>
    <w:uiPriority w:val="0"/>
    <w:pPr>
      <w:ind w:left="283" w:hanging="283"/>
      <w:contextualSpacing/>
    </w:pPr>
  </w:style>
  <w:style w:type="paragraph" w:styleId="70">
    <w:name w:val="footnote text"/>
    <w:basedOn w:val="1"/>
    <w:link w:val="181"/>
    <w:autoRedefine/>
    <w:qFormat/>
    <w:uiPriority w:val="0"/>
    <w:pPr>
      <w:overflowPunct w:val="0"/>
      <w:autoSpaceDE w:val="0"/>
      <w:autoSpaceDN w:val="0"/>
      <w:adjustRightInd w:val="0"/>
      <w:textAlignment w:val="baseline"/>
    </w:pPr>
    <w:rPr>
      <w:rFonts w:eastAsia="Times New Roman"/>
      <w:lang w:eastAsia="en-GB"/>
    </w:rPr>
  </w:style>
  <w:style w:type="paragraph" w:styleId="71">
    <w:name w:val="List 5"/>
    <w:basedOn w:val="1"/>
    <w:autoRedefine/>
    <w:qFormat/>
    <w:uiPriority w:val="0"/>
    <w:pPr>
      <w:ind w:left="1415" w:hanging="283"/>
      <w:contextualSpacing/>
    </w:pPr>
  </w:style>
  <w:style w:type="paragraph" w:styleId="72">
    <w:name w:val="Body Text Indent 3"/>
    <w:basedOn w:val="1"/>
    <w:link w:val="173"/>
    <w:autoRedefine/>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autoRedefine/>
    <w:qFormat/>
    <w:uiPriority w:val="0"/>
    <w:pPr>
      <w:overflowPunct w:val="0"/>
      <w:autoSpaceDE w:val="0"/>
      <w:autoSpaceDN w:val="0"/>
      <w:adjustRightInd w:val="0"/>
      <w:ind w:left="1400" w:hanging="200"/>
      <w:textAlignment w:val="baseline"/>
    </w:pPr>
    <w:rPr>
      <w:rFonts w:eastAsia="Times New Roman"/>
      <w:lang w:eastAsia="en-GB"/>
    </w:rPr>
  </w:style>
  <w:style w:type="paragraph" w:styleId="74">
    <w:name w:val="index 9"/>
    <w:basedOn w:val="1"/>
    <w:next w:val="1"/>
    <w:autoRedefine/>
    <w:qFormat/>
    <w:uiPriority w:val="0"/>
    <w:pPr>
      <w:overflowPunct w:val="0"/>
      <w:autoSpaceDE w:val="0"/>
      <w:autoSpaceDN w:val="0"/>
      <w:adjustRightInd w:val="0"/>
      <w:ind w:left="1800" w:hanging="200"/>
      <w:textAlignment w:val="baseline"/>
    </w:pPr>
    <w:rPr>
      <w:rFonts w:eastAsia="Times New Roman"/>
      <w:lang w:eastAsia="en-GB"/>
    </w:rPr>
  </w:style>
  <w:style w:type="paragraph" w:styleId="75">
    <w:name w:val="table of figures"/>
    <w:basedOn w:val="1"/>
    <w:next w:val="1"/>
    <w:autoRedefine/>
    <w:qFormat/>
    <w:uiPriority w:val="0"/>
    <w:pPr>
      <w:overflowPunct w:val="0"/>
      <w:autoSpaceDE w:val="0"/>
      <w:autoSpaceDN w:val="0"/>
      <w:adjustRightInd w:val="0"/>
      <w:textAlignment w:val="baseline"/>
    </w:pPr>
    <w:rPr>
      <w:rFonts w:eastAsia="Times New Roman"/>
      <w:lang w:eastAsia="en-GB"/>
    </w:rPr>
  </w:style>
  <w:style w:type="paragraph" w:styleId="76">
    <w:name w:val="toc 9"/>
    <w:basedOn w:val="53"/>
    <w:autoRedefine/>
    <w:qFormat/>
    <w:uiPriority w:val="39"/>
    <w:pPr>
      <w:ind w:left="1418" w:hanging="1418"/>
    </w:pPr>
  </w:style>
  <w:style w:type="paragraph" w:styleId="77">
    <w:name w:val="Body Text 2"/>
    <w:basedOn w:val="1"/>
    <w:link w:val="167"/>
    <w:autoRedefine/>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4"/>
    <w:basedOn w:val="1"/>
    <w:autoRedefine/>
    <w:qFormat/>
    <w:uiPriority w:val="0"/>
    <w:pPr>
      <w:ind w:left="1132" w:hanging="283"/>
      <w:contextualSpacing/>
    </w:pPr>
  </w:style>
  <w:style w:type="paragraph" w:styleId="79">
    <w:name w:val="List Continue 2"/>
    <w:basedOn w:val="1"/>
    <w:autoRedefine/>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8"/>
    <w:autoRedefine/>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134" w:hanging="1134"/>
      <w:textAlignment w:val="baseline"/>
    </w:pPr>
    <w:rPr>
      <w:rFonts w:ascii="Calibri Light" w:hAnsi="Calibri Light" w:eastAsia="Times New Roman"/>
      <w:sz w:val="24"/>
      <w:szCs w:val="24"/>
      <w:lang w:eastAsia="en-GB"/>
    </w:rPr>
  </w:style>
  <w:style w:type="paragraph" w:styleId="81">
    <w:name w:val="HTML Preformatted"/>
    <w:basedOn w:val="1"/>
    <w:link w:val="183"/>
    <w:autoRedefine/>
    <w:qFormat/>
    <w:uiPriority w:val="0"/>
    <w:pPr>
      <w:overflowPunct w:val="0"/>
      <w:autoSpaceDE w:val="0"/>
      <w:autoSpaceDN w:val="0"/>
      <w:adjustRightInd w:val="0"/>
      <w:textAlignment w:val="baseline"/>
    </w:pPr>
    <w:rPr>
      <w:rFonts w:ascii="Courier New" w:hAnsi="Courier New" w:eastAsia="Times New Roman" w:cs="Courier New"/>
      <w:lang w:eastAsia="en-GB"/>
    </w:rPr>
  </w:style>
  <w:style w:type="paragraph" w:styleId="82">
    <w:name w:val="Normal (Web)"/>
    <w:basedOn w:val="1"/>
    <w:autoRedefine/>
    <w:unhideWhenUsed/>
    <w:qFormat/>
    <w:uiPriority w:val="99"/>
    <w:pPr>
      <w:spacing w:before="100" w:beforeAutospacing="1" w:after="100" w:afterAutospacing="1"/>
    </w:pPr>
    <w:rPr>
      <w:sz w:val="24"/>
      <w:szCs w:val="24"/>
      <w:lang w:val="en-US"/>
    </w:rPr>
  </w:style>
  <w:style w:type="paragraph" w:styleId="83">
    <w:name w:val="List Continue 3"/>
    <w:basedOn w:val="1"/>
    <w:autoRedefine/>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1"/>
    <w:next w:val="1"/>
    <w:autoRedefine/>
    <w:qFormat/>
    <w:uiPriority w:val="0"/>
    <w:pPr>
      <w:overflowPunct w:val="0"/>
      <w:autoSpaceDE w:val="0"/>
      <w:autoSpaceDN w:val="0"/>
      <w:adjustRightInd w:val="0"/>
      <w:ind w:left="400" w:hanging="200"/>
      <w:textAlignment w:val="baseline"/>
    </w:pPr>
    <w:rPr>
      <w:rFonts w:eastAsia="Times New Roman"/>
      <w:lang w:eastAsia="en-GB"/>
    </w:rPr>
  </w:style>
  <w:style w:type="paragraph" w:styleId="85">
    <w:name w:val="Title"/>
    <w:basedOn w:val="1"/>
    <w:next w:val="1"/>
    <w:link w:val="197"/>
    <w:autoRedefine/>
    <w:qFormat/>
    <w:uiPriority w:val="0"/>
    <w:pPr>
      <w:overflowPunct w:val="0"/>
      <w:autoSpaceDE w:val="0"/>
      <w:autoSpaceDN w:val="0"/>
      <w:adjustRightInd w:val="0"/>
      <w:spacing w:before="240" w:after="60"/>
      <w:jc w:val="center"/>
      <w:textAlignment w:val="baseline"/>
      <w:outlineLvl w:val="0"/>
    </w:pPr>
    <w:rPr>
      <w:rFonts w:ascii="Calibri Light" w:hAnsi="Calibri Light" w:eastAsia="Times New Roman"/>
      <w:b/>
      <w:bCs/>
      <w:kern w:val="28"/>
      <w:sz w:val="32"/>
      <w:szCs w:val="32"/>
      <w:lang w:eastAsia="en-GB"/>
    </w:rPr>
  </w:style>
  <w:style w:type="paragraph" w:styleId="86">
    <w:name w:val="annotation subject"/>
    <w:basedOn w:val="35"/>
    <w:next w:val="35"/>
    <w:link w:val="176"/>
    <w:autoRedefine/>
    <w:qFormat/>
    <w:uiPriority w:val="0"/>
    <w:rPr>
      <w:b/>
      <w:bCs/>
    </w:rPr>
  </w:style>
  <w:style w:type="paragraph" w:styleId="87">
    <w:name w:val="Body Text First Indent"/>
    <w:basedOn w:val="41"/>
    <w:link w:val="169"/>
    <w:autoRedefine/>
    <w:qFormat/>
    <w:uiPriority w:val="0"/>
    <w:pPr>
      <w:ind w:firstLine="210"/>
    </w:pPr>
  </w:style>
  <w:style w:type="paragraph" w:styleId="88">
    <w:name w:val="Body Text First Indent 2"/>
    <w:basedOn w:val="42"/>
    <w:link w:val="171"/>
    <w:autoRedefine/>
    <w:qFormat/>
    <w:uiPriority w:val="0"/>
    <w:pPr>
      <w:ind w:firstLine="210"/>
    </w:pPr>
  </w:style>
  <w:style w:type="table" w:styleId="90">
    <w:name w:val="Table Grid"/>
    <w:basedOn w:val="8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basedOn w:val="91"/>
    <w:autoRedefine/>
    <w:qFormat/>
    <w:uiPriority w:val="0"/>
    <w:rPr>
      <w:color w:val="954F72" w:themeColor="followedHyperlink"/>
      <w:u w:val="single"/>
      <w14:textFill>
        <w14:solidFill>
          <w14:schemeClr w14:val="folHlink"/>
        </w14:solidFill>
      </w14:textFill>
    </w:rPr>
  </w:style>
  <w:style w:type="character" w:styleId="93">
    <w:name w:val="Hyperlink"/>
    <w:basedOn w:val="91"/>
    <w:autoRedefine/>
    <w:qFormat/>
    <w:uiPriority w:val="99"/>
    <w:rPr>
      <w:color w:val="0563C1" w:themeColor="hyperlink"/>
      <w:u w:val="single"/>
      <w14:textFill>
        <w14:solidFill>
          <w14:schemeClr w14:val="hlink"/>
        </w14:solidFill>
      </w14:textFill>
    </w:rPr>
  </w:style>
  <w:style w:type="character" w:styleId="94">
    <w:name w:val="annotation reference"/>
    <w:basedOn w:val="91"/>
    <w:autoRedefine/>
    <w:qFormat/>
    <w:uiPriority w:val="0"/>
    <w:rPr>
      <w:sz w:val="16"/>
      <w:szCs w:val="16"/>
    </w:rPr>
  </w:style>
  <w:style w:type="paragraph" w:customStyle="1" w:styleId="95">
    <w:name w:val="EQ"/>
    <w:basedOn w:val="1"/>
    <w:next w:val="1"/>
    <w:autoRedefine/>
    <w:qFormat/>
    <w:uiPriority w:val="0"/>
    <w:pPr>
      <w:keepLines/>
      <w:tabs>
        <w:tab w:val="center" w:pos="4536"/>
        <w:tab w:val="right" w:pos="9072"/>
      </w:tabs>
    </w:pPr>
  </w:style>
  <w:style w:type="character" w:customStyle="1" w:styleId="96">
    <w:name w:val="ZGSM"/>
    <w:autoRedefine/>
    <w:qFormat/>
    <w:uiPriority w:val="0"/>
  </w:style>
  <w:style w:type="paragraph" w:customStyle="1" w:styleId="97">
    <w:name w:val="ZD"/>
    <w:autoRedefine/>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8">
    <w:name w:val="TT"/>
    <w:basedOn w:val="3"/>
    <w:next w:val="1"/>
    <w:autoRedefine/>
    <w:qFormat/>
    <w:uiPriority w:val="0"/>
    <w:pPr>
      <w:outlineLvl w:val="9"/>
    </w:pPr>
  </w:style>
  <w:style w:type="paragraph" w:customStyle="1" w:styleId="99">
    <w:name w:val="NF"/>
    <w:basedOn w:val="100"/>
    <w:autoRedefine/>
    <w:qFormat/>
    <w:uiPriority w:val="0"/>
    <w:pPr>
      <w:keepNext/>
      <w:spacing w:after="0"/>
    </w:pPr>
    <w:rPr>
      <w:rFonts w:ascii="Arial" w:hAnsi="Arial"/>
      <w:sz w:val="18"/>
    </w:rPr>
  </w:style>
  <w:style w:type="paragraph" w:customStyle="1" w:styleId="100">
    <w:name w:val="NO"/>
    <w:basedOn w:val="1"/>
    <w:link w:val="140"/>
    <w:autoRedefine/>
    <w:qFormat/>
    <w:uiPriority w:val="0"/>
    <w:pPr>
      <w:keepLines/>
      <w:ind w:left="1135" w:hanging="851"/>
    </w:pPr>
  </w:style>
  <w:style w:type="paragraph" w:customStyle="1" w:styleId="101">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2">
    <w:name w:val="TAR"/>
    <w:basedOn w:val="103"/>
    <w:autoRedefine/>
    <w:qFormat/>
    <w:uiPriority w:val="0"/>
    <w:pPr>
      <w:jc w:val="right"/>
    </w:pPr>
  </w:style>
  <w:style w:type="paragraph" w:customStyle="1" w:styleId="103">
    <w:name w:val="TAL"/>
    <w:basedOn w:val="1"/>
    <w:link w:val="141"/>
    <w:autoRedefine/>
    <w:qFormat/>
    <w:uiPriority w:val="0"/>
    <w:pPr>
      <w:keepNext/>
      <w:keepLines/>
      <w:spacing w:after="0"/>
    </w:pPr>
    <w:rPr>
      <w:rFonts w:ascii="Arial" w:hAnsi="Arial"/>
      <w:sz w:val="18"/>
    </w:rPr>
  </w:style>
  <w:style w:type="paragraph" w:customStyle="1" w:styleId="104">
    <w:name w:val="TAH"/>
    <w:basedOn w:val="105"/>
    <w:link w:val="142"/>
    <w:autoRedefine/>
    <w:qFormat/>
    <w:uiPriority w:val="0"/>
    <w:rPr>
      <w:b/>
    </w:rPr>
  </w:style>
  <w:style w:type="paragraph" w:customStyle="1" w:styleId="105">
    <w:name w:val="TAC"/>
    <w:basedOn w:val="103"/>
    <w:link w:val="158"/>
    <w:autoRedefine/>
    <w:qFormat/>
    <w:uiPriority w:val="0"/>
    <w:pPr>
      <w:jc w:val="center"/>
    </w:pPr>
  </w:style>
  <w:style w:type="paragraph" w:customStyle="1" w:styleId="106">
    <w:name w:val="LD"/>
    <w:autoRedefine/>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7">
    <w:name w:val="EX"/>
    <w:basedOn w:val="1"/>
    <w:link w:val="132"/>
    <w:autoRedefine/>
    <w:qFormat/>
    <w:uiPriority w:val="0"/>
    <w:pPr>
      <w:keepLines/>
      <w:ind w:left="1702" w:hanging="1418"/>
    </w:pPr>
  </w:style>
  <w:style w:type="paragraph" w:customStyle="1" w:styleId="108">
    <w:name w:val="FP"/>
    <w:basedOn w:val="1"/>
    <w:autoRedefine/>
    <w:qFormat/>
    <w:uiPriority w:val="0"/>
    <w:pPr>
      <w:spacing w:after="0"/>
    </w:pPr>
  </w:style>
  <w:style w:type="paragraph" w:customStyle="1" w:styleId="109">
    <w:name w:val="NW"/>
    <w:basedOn w:val="100"/>
    <w:autoRedefine/>
    <w:qFormat/>
    <w:uiPriority w:val="0"/>
    <w:pPr>
      <w:spacing w:after="0"/>
    </w:pPr>
  </w:style>
  <w:style w:type="paragraph" w:customStyle="1" w:styleId="110">
    <w:name w:val="EW"/>
    <w:basedOn w:val="107"/>
    <w:link w:val="199"/>
    <w:autoRedefine/>
    <w:qFormat/>
    <w:uiPriority w:val="0"/>
    <w:pPr>
      <w:spacing w:after="0"/>
    </w:pPr>
  </w:style>
  <w:style w:type="paragraph" w:customStyle="1" w:styleId="111">
    <w:name w:val="B1"/>
    <w:basedOn w:val="1"/>
    <w:link w:val="143"/>
    <w:autoRedefine/>
    <w:qFormat/>
    <w:uiPriority w:val="0"/>
    <w:pPr>
      <w:ind w:left="568" w:hanging="284"/>
    </w:pPr>
  </w:style>
  <w:style w:type="paragraph" w:customStyle="1" w:styleId="112">
    <w:name w:val="Editor's Note"/>
    <w:basedOn w:val="100"/>
    <w:link w:val="144"/>
    <w:autoRedefine/>
    <w:qFormat/>
    <w:uiPriority w:val="0"/>
    <w:pPr>
      <w:ind w:left="1560" w:hanging="1276"/>
    </w:pPr>
    <w:rPr>
      <w:color w:val="FF0000"/>
    </w:rPr>
  </w:style>
  <w:style w:type="paragraph" w:customStyle="1" w:styleId="113">
    <w:name w:val="TH"/>
    <w:basedOn w:val="1"/>
    <w:link w:val="145"/>
    <w:autoRedefine/>
    <w:qFormat/>
    <w:uiPriority w:val="0"/>
    <w:pPr>
      <w:keepNext/>
      <w:keepLines/>
      <w:spacing w:before="60"/>
      <w:jc w:val="center"/>
    </w:pPr>
    <w:rPr>
      <w:rFonts w:ascii="Arial" w:hAnsi="Arial"/>
      <w:b/>
    </w:rPr>
  </w:style>
  <w:style w:type="paragraph" w:customStyle="1" w:styleId="114">
    <w:name w:val="ZA"/>
    <w:autoRedefine/>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autoRedefine/>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T"/>
    <w:autoRedefine/>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7">
    <w:name w:val="ZU"/>
    <w:autoRedefine/>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TAN"/>
    <w:basedOn w:val="103"/>
    <w:link w:val="163"/>
    <w:autoRedefine/>
    <w:qFormat/>
    <w:uiPriority w:val="0"/>
    <w:pPr>
      <w:ind w:left="851" w:hanging="851"/>
    </w:pPr>
  </w:style>
  <w:style w:type="paragraph" w:customStyle="1" w:styleId="119">
    <w:name w:val="ZH"/>
    <w:autoRedefine/>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0">
    <w:name w:val="TF"/>
    <w:basedOn w:val="113"/>
    <w:link w:val="146"/>
    <w:autoRedefine/>
    <w:qFormat/>
    <w:uiPriority w:val="0"/>
    <w:pPr>
      <w:keepNext w:val="0"/>
      <w:spacing w:before="0" w:after="240"/>
    </w:pPr>
  </w:style>
  <w:style w:type="paragraph" w:customStyle="1" w:styleId="121">
    <w:name w:val="ZG"/>
    <w:autoRedefine/>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B2"/>
    <w:basedOn w:val="1"/>
    <w:link w:val="147"/>
    <w:autoRedefine/>
    <w:qFormat/>
    <w:uiPriority w:val="0"/>
    <w:pPr>
      <w:ind w:left="851" w:hanging="284"/>
    </w:pPr>
  </w:style>
  <w:style w:type="paragraph" w:customStyle="1" w:styleId="123">
    <w:name w:val="B3"/>
    <w:basedOn w:val="1"/>
    <w:link w:val="198"/>
    <w:autoRedefine/>
    <w:qFormat/>
    <w:uiPriority w:val="0"/>
    <w:pPr>
      <w:ind w:left="1135" w:hanging="284"/>
    </w:pPr>
  </w:style>
  <w:style w:type="paragraph" w:customStyle="1" w:styleId="124">
    <w:name w:val="B4"/>
    <w:basedOn w:val="1"/>
    <w:autoRedefine/>
    <w:qFormat/>
    <w:uiPriority w:val="0"/>
    <w:pPr>
      <w:ind w:left="1418" w:hanging="284"/>
    </w:pPr>
  </w:style>
  <w:style w:type="paragraph" w:customStyle="1" w:styleId="125">
    <w:name w:val="B5"/>
    <w:basedOn w:val="1"/>
    <w:autoRedefine/>
    <w:qFormat/>
    <w:uiPriority w:val="0"/>
    <w:pPr>
      <w:ind w:left="1702" w:hanging="284"/>
    </w:pPr>
  </w:style>
  <w:style w:type="paragraph" w:customStyle="1" w:styleId="126">
    <w:name w:val="ZTD"/>
    <w:basedOn w:val="115"/>
    <w:autoRedefine/>
    <w:qFormat/>
    <w:uiPriority w:val="0"/>
    <w:pPr>
      <w:framePr w:hRule="auto" w:y="852"/>
    </w:pPr>
    <w:rPr>
      <w:i w:val="0"/>
      <w:sz w:val="40"/>
    </w:rPr>
  </w:style>
  <w:style w:type="paragraph" w:customStyle="1" w:styleId="127">
    <w:name w:val="ZV"/>
    <w:basedOn w:val="117"/>
    <w:autoRedefine/>
    <w:qFormat/>
    <w:uiPriority w:val="0"/>
    <w:pPr>
      <w:framePr w:y="16161"/>
    </w:pPr>
  </w:style>
  <w:style w:type="paragraph" w:customStyle="1" w:styleId="128">
    <w:name w:val="TAJ"/>
    <w:basedOn w:val="113"/>
    <w:autoRedefine/>
    <w:qFormat/>
    <w:uiPriority w:val="0"/>
  </w:style>
  <w:style w:type="paragraph" w:customStyle="1" w:styleId="129">
    <w:name w:val="Guidance"/>
    <w:basedOn w:val="1"/>
    <w:autoRedefine/>
    <w:qFormat/>
    <w:uiPriority w:val="0"/>
    <w:rPr>
      <w:i/>
      <w:color w:val="0000FF"/>
    </w:rPr>
  </w:style>
  <w:style w:type="character" w:customStyle="1" w:styleId="130">
    <w:name w:val="批注框文本 字符"/>
    <w:link w:val="59"/>
    <w:autoRedefine/>
    <w:qFormat/>
    <w:uiPriority w:val="0"/>
    <w:rPr>
      <w:rFonts w:ascii="Segoe UI" w:hAnsi="Segoe UI" w:cs="Segoe UI"/>
      <w:sz w:val="18"/>
      <w:szCs w:val="18"/>
      <w:lang w:eastAsia="en-US"/>
    </w:rPr>
  </w:style>
  <w:style w:type="character" w:customStyle="1" w:styleId="131">
    <w:name w:val="Unresolved Mention1"/>
    <w:basedOn w:val="91"/>
    <w:autoRedefine/>
    <w:semiHidden/>
    <w:unhideWhenUsed/>
    <w:qFormat/>
    <w:uiPriority w:val="99"/>
    <w:rPr>
      <w:color w:val="605E5C"/>
      <w:shd w:val="clear" w:color="auto" w:fill="E1DFDD"/>
    </w:rPr>
  </w:style>
  <w:style w:type="character" w:customStyle="1" w:styleId="132">
    <w:name w:val="EX Char"/>
    <w:link w:val="107"/>
    <w:autoRedefine/>
    <w:qFormat/>
    <w:locked/>
    <w:uiPriority w:val="0"/>
    <w:rPr>
      <w:lang w:eastAsia="en-US"/>
    </w:rPr>
  </w:style>
  <w:style w:type="character" w:customStyle="1" w:styleId="133">
    <w:name w:val="标题 1 字符"/>
    <w:link w:val="3"/>
    <w:autoRedefine/>
    <w:qFormat/>
    <w:uiPriority w:val="0"/>
    <w:rPr>
      <w:rFonts w:ascii="Arial" w:hAnsi="Arial"/>
      <w:sz w:val="36"/>
      <w:lang w:eastAsia="en-US"/>
    </w:rPr>
  </w:style>
  <w:style w:type="character" w:customStyle="1" w:styleId="134">
    <w:name w:val="标题 2 字符"/>
    <w:link w:val="4"/>
    <w:autoRedefine/>
    <w:qFormat/>
    <w:uiPriority w:val="0"/>
    <w:rPr>
      <w:rFonts w:ascii="Arial" w:hAnsi="Arial"/>
      <w:sz w:val="32"/>
      <w:lang w:eastAsia="en-US"/>
    </w:rPr>
  </w:style>
  <w:style w:type="character" w:customStyle="1" w:styleId="135">
    <w:name w:val="标题 3 字符"/>
    <w:link w:val="5"/>
    <w:autoRedefine/>
    <w:qFormat/>
    <w:uiPriority w:val="0"/>
    <w:rPr>
      <w:rFonts w:ascii="Arial" w:hAnsi="Arial"/>
      <w:sz w:val="28"/>
      <w:lang w:eastAsia="en-US"/>
    </w:rPr>
  </w:style>
  <w:style w:type="character" w:customStyle="1" w:styleId="136">
    <w:name w:val="标题 4 字符"/>
    <w:link w:val="6"/>
    <w:autoRedefine/>
    <w:qFormat/>
    <w:uiPriority w:val="0"/>
    <w:rPr>
      <w:rFonts w:ascii="Arial" w:hAnsi="Arial"/>
      <w:sz w:val="24"/>
      <w:lang w:eastAsia="en-US"/>
    </w:rPr>
  </w:style>
  <w:style w:type="character" w:customStyle="1" w:styleId="137">
    <w:name w:val="标题 5 字符"/>
    <w:link w:val="7"/>
    <w:autoRedefine/>
    <w:qFormat/>
    <w:uiPriority w:val="0"/>
    <w:rPr>
      <w:rFonts w:ascii="Arial" w:hAnsi="Arial"/>
      <w:sz w:val="22"/>
      <w:lang w:eastAsia="en-US"/>
    </w:rPr>
  </w:style>
  <w:style w:type="character" w:customStyle="1" w:styleId="138">
    <w:name w:val="标题 9 字符"/>
    <w:link w:val="12"/>
    <w:autoRedefine/>
    <w:qFormat/>
    <w:uiPriority w:val="0"/>
    <w:rPr>
      <w:rFonts w:ascii="Arial" w:hAnsi="Arial"/>
      <w:sz w:val="36"/>
      <w:lang w:eastAsia="en-US"/>
    </w:rPr>
  </w:style>
  <w:style w:type="character" w:customStyle="1" w:styleId="139">
    <w:name w:val="页眉 字符"/>
    <w:link w:val="61"/>
    <w:autoRedefine/>
    <w:qFormat/>
    <w:uiPriority w:val="0"/>
    <w:rPr>
      <w:rFonts w:ascii="Arial" w:hAnsi="Arial"/>
      <w:b/>
      <w:sz w:val="18"/>
      <w:lang w:eastAsia="ja-JP"/>
    </w:rPr>
  </w:style>
  <w:style w:type="character" w:customStyle="1" w:styleId="140">
    <w:name w:val="NO Char"/>
    <w:link w:val="100"/>
    <w:autoRedefine/>
    <w:qFormat/>
    <w:uiPriority w:val="0"/>
    <w:rPr>
      <w:lang w:eastAsia="en-US"/>
    </w:rPr>
  </w:style>
  <w:style w:type="character" w:customStyle="1" w:styleId="141">
    <w:name w:val="TAL Char"/>
    <w:link w:val="103"/>
    <w:autoRedefine/>
    <w:qFormat/>
    <w:uiPriority w:val="0"/>
    <w:rPr>
      <w:rFonts w:ascii="Arial" w:hAnsi="Arial"/>
      <w:sz w:val="18"/>
      <w:lang w:eastAsia="en-US"/>
    </w:rPr>
  </w:style>
  <w:style w:type="character" w:customStyle="1" w:styleId="142">
    <w:name w:val="TAH Car"/>
    <w:link w:val="104"/>
    <w:autoRedefine/>
    <w:qFormat/>
    <w:uiPriority w:val="0"/>
    <w:rPr>
      <w:rFonts w:ascii="Arial" w:hAnsi="Arial"/>
      <w:b/>
      <w:sz w:val="18"/>
      <w:lang w:eastAsia="en-US"/>
    </w:rPr>
  </w:style>
  <w:style w:type="character" w:customStyle="1" w:styleId="143">
    <w:name w:val="B1 Char"/>
    <w:link w:val="111"/>
    <w:autoRedefine/>
    <w:qFormat/>
    <w:locked/>
    <w:uiPriority w:val="0"/>
    <w:rPr>
      <w:lang w:eastAsia="en-US"/>
    </w:rPr>
  </w:style>
  <w:style w:type="character" w:customStyle="1" w:styleId="144">
    <w:name w:val="Editor's Note Char"/>
    <w:link w:val="112"/>
    <w:autoRedefine/>
    <w:qFormat/>
    <w:uiPriority w:val="0"/>
    <w:rPr>
      <w:color w:val="FF0000"/>
      <w:lang w:eastAsia="en-US"/>
    </w:rPr>
  </w:style>
  <w:style w:type="character" w:customStyle="1" w:styleId="145">
    <w:name w:val="TH Char"/>
    <w:link w:val="113"/>
    <w:autoRedefine/>
    <w:qFormat/>
    <w:uiPriority w:val="0"/>
    <w:rPr>
      <w:rFonts w:ascii="Arial" w:hAnsi="Arial"/>
      <w:b/>
      <w:lang w:eastAsia="en-US"/>
    </w:rPr>
  </w:style>
  <w:style w:type="character" w:customStyle="1" w:styleId="146">
    <w:name w:val="TF Char"/>
    <w:link w:val="120"/>
    <w:autoRedefine/>
    <w:qFormat/>
    <w:uiPriority w:val="0"/>
    <w:rPr>
      <w:rFonts w:ascii="Arial" w:hAnsi="Arial"/>
      <w:b/>
      <w:lang w:eastAsia="en-US"/>
    </w:rPr>
  </w:style>
  <w:style w:type="character" w:customStyle="1" w:styleId="147">
    <w:name w:val="B2 Char"/>
    <w:link w:val="122"/>
    <w:autoRedefine/>
    <w:qFormat/>
    <w:uiPriority w:val="0"/>
    <w:rPr>
      <w:lang w:eastAsia="en-US"/>
    </w:rPr>
  </w:style>
  <w:style w:type="paragraph" w:customStyle="1" w:styleId="148">
    <w:name w:val="HO"/>
    <w:basedOn w:val="1"/>
    <w:autoRedefine/>
    <w:qFormat/>
    <w:uiPriority w:val="0"/>
    <w:pPr>
      <w:overflowPunct w:val="0"/>
      <w:autoSpaceDE w:val="0"/>
      <w:autoSpaceDN w:val="0"/>
      <w:adjustRightInd w:val="0"/>
      <w:jc w:val="right"/>
      <w:textAlignment w:val="baseline"/>
    </w:pPr>
    <w:rPr>
      <w:b/>
      <w:color w:val="000000"/>
    </w:rPr>
  </w:style>
  <w:style w:type="paragraph" w:customStyle="1" w:styleId="149">
    <w:name w:val="AP"/>
    <w:basedOn w:val="1"/>
    <w:autoRedefine/>
    <w:qFormat/>
    <w:uiPriority w:val="0"/>
    <w:pPr>
      <w:overflowPunct w:val="0"/>
      <w:autoSpaceDE w:val="0"/>
      <w:autoSpaceDN w:val="0"/>
      <w:adjustRightInd w:val="0"/>
      <w:ind w:left="2127" w:hanging="2127"/>
      <w:textAlignment w:val="baseline"/>
    </w:pPr>
    <w:rPr>
      <w:rFonts w:eastAsia="宋体"/>
      <w:b/>
      <w:color w:val="FF0000"/>
      <w:lang w:eastAsia="ja-JP"/>
    </w:rPr>
  </w:style>
  <w:style w:type="paragraph" w:customStyle="1" w:styleId="150">
    <w:name w:val="修订1"/>
    <w:autoRedefine/>
    <w:hidden/>
    <w:semiHidden/>
    <w:qFormat/>
    <w:uiPriority w:val="99"/>
    <w:rPr>
      <w:rFonts w:ascii="Times New Roman" w:hAnsi="Times New Roman" w:cs="Times New Roman" w:eastAsiaTheme="minorEastAsia"/>
      <w:lang w:val="en-GB" w:eastAsia="en-US" w:bidi="ar-SA"/>
    </w:rPr>
  </w:style>
  <w:style w:type="paragraph" w:customStyle="1" w:styleId="151">
    <w:name w:val="TOC 标题1"/>
    <w:basedOn w:val="3"/>
    <w:next w:val="1"/>
    <w:autoRedefine/>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152">
    <w:name w:val="Mention1"/>
    <w:autoRedefine/>
    <w:semiHidden/>
    <w:unhideWhenUsed/>
    <w:qFormat/>
    <w:uiPriority w:val="99"/>
    <w:rPr>
      <w:color w:val="2B579A"/>
      <w:shd w:val="clear" w:color="auto" w:fill="E6E6E6"/>
    </w:rPr>
  </w:style>
  <w:style w:type="paragraph" w:customStyle="1" w:styleId="153">
    <w:name w:val="ZC"/>
    <w:autoRedefine/>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4">
    <w:name w:val="ZK"/>
    <w:autoRedefine/>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5">
    <w:name w:val="HE"/>
    <w:basedOn w:val="1"/>
    <w:autoRedefine/>
    <w:qFormat/>
    <w:uiPriority w:val="0"/>
    <w:pPr>
      <w:overflowPunct w:val="0"/>
      <w:autoSpaceDE w:val="0"/>
      <w:autoSpaceDN w:val="0"/>
      <w:adjustRightInd w:val="0"/>
      <w:textAlignment w:val="baseline"/>
    </w:pPr>
    <w:rPr>
      <w:b/>
      <w:color w:val="000000"/>
    </w:rPr>
  </w:style>
  <w:style w:type="paragraph" w:customStyle="1" w:styleId="156">
    <w:name w:val="CR Cover Page"/>
    <w:autoRedefine/>
    <w:qFormat/>
    <w:uiPriority w:val="0"/>
    <w:pPr>
      <w:spacing w:after="120"/>
    </w:pPr>
    <w:rPr>
      <w:rFonts w:ascii="Arial" w:hAnsi="Arial" w:eastAsia="PMingLiU" w:cs="Times New Roman"/>
      <w:lang w:val="en-GB" w:eastAsia="en-US" w:bidi="ar-SA"/>
    </w:rPr>
  </w:style>
  <w:style w:type="paragraph" w:customStyle="1" w:styleId="157">
    <w:name w:val="2"/>
    <w:autoRedefine/>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58">
    <w:name w:val="TAC Char"/>
    <w:link w:val="105"/>
    <w:autoRedefine/>
    <w:qFormat/>
    <w:locked/>
    <w:uiPriority w:val="0"/>
    <w:rPr>
      <w:rFonts w:ascii="Arial" w:hAnsi="Arial"/>
      <w:sz w:val="18"/>
      <w:lang w:eastAsia="en-US"/>
    </w:rPr>
  </w:style>
  <w:style w:type="character" w:customStyle="1" w:styleId="159">
    <w:name w:val="NO Zchn"/>
    <w:autoRedefine/>
    <w:qFormat/>
    <w:uiPriority w:val="0"/>
    <w:rPr>
      <w:rFonts w:ascii="Times New Roman" w:hAnsi="Times New Roman"/>
      <w:lang w:val="en-GB" w:eastAsia="en-US"/>
    </w:rPr>
  </w:style>
  <w:style w:type="character" w:customStyle="1" w:styleId="160">
    <w:name w:val="TAL Zchn"/>
    <w:autoRedefine/>
    <w:qFormat/>
    <w:locked/>
    <w:uiPriority w:val="0"/>
    <w:rPr>
      <w:rFonts w:ascii="Arial" w:hAnsi="Arial" w:cs="Arial"/>
      <w:sz w:val="18"/>
      <w:szCs w:val="18"/>
      <w:lang w:val="en-GB" w:eastAsia="en-US" w:bidi="ar-SA"/>
    </w:rPr>
  </w:style>
  <w:style w:type="character" w:customStyle="1" w:styleId="161">
    <w:name w:val="TAH Char"/>
    <w:autoRedefine/>
    <w:qFormat/>
    <w:uiPriority w:val="0"/>
    <w:rPr>
      <w:rFonts w:ascii="Arial" w:hAnsi="Arial"/>
      <w:b/>
      <w:sz w:val="18"/>
      <w:lang w:val="en-GB" w:eastAsia="en-US"/>
    </w:rPr>
  </w:style>
  <w:style w:type="character" w:customStyle="1" w:styleId="162">
    <w:name w:val="EX Car"/>
    <w:autoRedefine/>
    <w:qFormat/>
    <w:locked/>
    <w:uiPriority w:val="0"/>
    <w:rPr>
      <w:rFonts w:ascii="Times New Roman" w:hAnsi="Times New Roman"/>
      <w:lang w:val="en-GB"/>
    </w:rPr>
  </w:style>
  <w:style w:type="character" w:customStyle="1" w:styleId="163">
    <w:name w:val="TAN Char"/>
    <w:link w:val="118"/>
    <w:autoRedefine/>
    <w:qFormat/>
    <w:locked/>
    <w:uiPriority w:val="0"/>
    <w:rPr>
      <w:rFonts w:ascii="Arial" w:hAnsi="Arial"/>
      <w:sz w:val="18"/>
      <w:lang w:eastAsia="en-US"/>
    </w:rPr>
  </w:style>
  <w:style w:type="character" w:customStyle="1" w:styleId="164">
    <w:name w:val="apple-converted-space"/>
    <w:autoRedefine/>
    <w:qFormat/>
    <w:uiPriority w:val="0"/>
  </w:style>
  <w:style w:type="paragraph" w:customStyle="1" w:styleId="165">
    <w:name w:val="书目1"/>
    <w:basedOn w:val="1"/>
    <w:next w:val="1"/>
    <w:autoRedefine/>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6">
    <w:name w:val="正文文本 字符"/>
    <w:basedOn w:val="91"/>
    <w:link w:val="41"/>
    <w:autoRedefine/>
    <w:qFormat/>
    <w:uiPriority w:val="0"/>
    <w:rPr>
      <w:rFonts w:eastAsia="Times New Roman"/>
    </w:rPr>
  </w:style>
  <w:style w:type="character" w:customStyle="1" w:styleId="167">
    <w:name w:val="正文文本 2 字符"/>
    <w:basedOn w:val="91"/>
    <w:link w:val="77"/>
    <w:autoRedefine/>
    <w:qFormat/>
    <w:uiPriority w:val="0"/>
    <w:rPr>
      <w:rFonts w:eastAsia="Times New Roman"/>
    </w:rPr>
  </w:style>
  <w:style w:type="character" w:customStyle="1" w:styleId="168">
    <w:name w:val="正文文本 3 字符"/>
    <w:basedOn w:val="91"/>
    <w:link w:val="38"/>
    <w:autoRedefine/>
    <w:qFormat/>
    <w:uiPriority w:val="0"/>
    <w:rPr>
      <w:rFonts w:eastAsia="Times New Roman"/>
      <w:sz w:val="16"/>
      <w:szCs w:val="16"/>
    </w:rPr>
  </w:style>
  <w:style w:type="character" w:customStyle="1" w:styleId="169">
    <w:name w:val="正文文本首行缩进 字符"/>
    <w:basedOn w:val="166"/>
    <w:link w:val="87"/>
    <w:autoRedefine/>
    <w:qFormat/>
    <w:uiPriority w:val="0"/>
    <w:rPr>
      <w:rFonts w:eastAsia="Times New Roman"/>
    </w:rPr>
  </w:style>
  <w:style w:type="character" w:customStyle="1" w:styleId="170">
    <w:name w:val="正文文本缩进 字符"/>
    <w:basedOn w:val="91"/>
    <w:link w:val="42"/>
    <w:autoRedefine/>
    <w:qFormat/>
    <w:uiPriority w:val="0"/>
    <w:rPr>
      <w:rFonts w:eastAsia="Times New Roman"/>
    </w:rPr>
  </w:style>
  <w:style w:type="character" w:customStyle="1" w:styleId="171">
    <w:name w:val="正文文本首行缩进 2 字符"/>
    <w:basedOn w:val="170"/>
    <w:link w:val="88"/>
    <w:autoRedefine/>
    <w:qFormat/>
    <w:uiPriority w:val="0"/>
    <w:rPr>
      <w:rFonts w:eastAsia="Times New Roman"/>
    </w:rPr>
  </w:style>
  <w:style w:type="character" w:customStyle="1" w:styleId="172">
    <w:name w:val="正文文本缩进 2 字符"/>
    <w:basedOn w:val="91"/>
    <w:link w:val="56"/>
    <w:autoRedefine/>
    <w:qFormat/>
    <w:uiPriority w:val="0"/>
    <w:rPr>
      <w:rFonts w:eastAsia="Times New Roman"/>
    </w:rPr>
  </w:style>
  <w:style w:type="character" w:customStyle="1" w:styleId="173">
    <w:name w:val="正文文本缩进 3 字符"/>
    <w:basedOn w:val="91"/>
    <w:link w:val="72"/>
    <w:autoRedefine/>
    <w:qFormat/>
    <w:uiPriority w:val="0"/>
    <w:rPr>
      <w:rFonts w:eastAsia="Times New Roman"/>
      <w:sz w:val="16"/>
      <w:szCs w:val="16"/>
    </w:rPr>
  </w:style>
  <w:style w:type="character" w:customStyle="1" w:styleId="174">
    <w:name w:val="结束语 字符"/>
    <w:basedOn w:val="91"/>
    <w:link w:val="39"/>
    <w:autoRedefine/>
    <w:qFormat/>
    <w:uiPriority w:val="0"/>
    <w:rPr>
      <w:rFonts w:eastAsia="Times New Roman"/>
    </w:rPr>
  </w:style>
  <w:style w:type="character" w:customStyle="1" w:styleId="175">
    <w:name w:val="批注文字 字符"/>
    <w:basedOn w:val="91"/>
    <w:link w:val="35"/>
    <w:autoRedefine/>
    <w:qFormat/>
    <w:uiPriority w:val="0"/>
    <w:rPr>
      <w:rFonts w:eastAsia="Times New Roman"/>
    </w:rPr>
  </w:style>
  <w:style w:type="character" w:customStyle="1" w:styleId="176">
    <w:name w:val="批注主题 字符"/>
    <w:basedOn w:val="175"/>
    <w:link w:val="86"/>
    <w:autoRedefine/>
    <w:qFormat/>
    <w:uiPriority w:val="0"/>
    <w:rPr>
      <w:rFonts w:eastAsia="Times New Roman"/>
      <w:b/>
      <w:bCs/>
    </w:rPr>
  </w:style>
  <w:style w:type="character" w:customStyle="1" w:styleId="177">
    <w:name w:val="日期 字符"/>
    <w:basedOn w:val="91"/>
    <w:link w:val="55"/>
    <w:autoRedefine/>
    <w:qFormat/>
    <w:uiPriority w:val="0"/>
    <w:rPr>
      <w:rFonts w:eastAsia="Times New Roman"/>
    </w:rPr>
  </w:style>
  <w:style w:type="character" w:customStyle="1" w:styleId="178">
    <w:name w:val="文档结构图 字符"/>
    <w:basedOn w:val="91"/>
    <w:link w:val="33"/>
    <w:autoRedefine/>
    <w:qFormat/>
    <w:uiPriority w:val="0"/>
    <w:rPr>
      <w:rFonts w:ascii="Segoe UI" w:hAnsi="Segoe UI" w:eastAsia="Times New Roman" w:cs="Segoe UI"/>
      <w:sz w:val="16"/>
      <w:szCs w:val="16"/>
    </w:rPr>
  </w:style>
  <w:style w:type="character" w:customStyle="1" w:styleId="179">
    <w:name w:val="电子邮件签名 字符"/>
    <w:basedOn w:val="91"/>
    <w:link w:val="26"/>
    <w:autoRedefine/>
    <w:qFormat/>
    <w:uiPriority w:val="0"/>
    <w:rPr>
      <w:rFonts w:eastAsia="Times New Roman"/>
    </w:rPr>
  </w:style>
  <w:style w:type="character" w:customStyle="1" w:styleId="180">
    <w:name w:val="尾注文本 字符"/>
    <w:basedOn w:val="91"/>
    <w:link w:val="57"/>
    <w:autoRedefine/>
    <w:qFormat/>
    <w:uiPriority w:val="0"/>
    <w:rPr>
      <w:rFonts w:eastAsia="Times New Roman"/>
    </w:rPr>
  </w:style>
  <w:style w:type="character" w:customStyle="1" w:styleId="181">
    <w:name w:val="脚注文本 字符"/>
    <w:basedOn w:val="91"/>
    <w:link w:val="70"/>
    <w:autoRedefine/>
    <w:qFormat/>
    <w:uiPriority w:val="0"/>
    <w:rPr>
      <w:rFonts w:eastAsia="Times New Roman"/>
    </w:rPr>
  </w:style>
  <w:style w:type="character" w:customStyle="1" w:styleId="182">
    <w:name w:val="HTML 地址 字符"/>
    <w:basedOn w:val="91"/>
    <w:link w:val="48"/>
    <w:autoRedefine/>
    <w:qFormat/>
    <w:uiPriority w:val="0"/>
    <w:rPr>
      <w:rFonts w:eastAsia="Times New Roman"/>
      <w:i/>
      <w:iCs/>
    </w:rPr>
  </w:style>
  <w:style w:type="character" w:customStyle="1" w:styleId="183">
    <w:name w:val="HTML 预设格式 字符"/>
    <w:basedOn w:val="91"/>
    <w:link w:val="81"/>
    <w:autoRedefine/>
    <w:qFormat/>
    <w:uiPriority w:val="0"/>
    <w:rPr>
      <w:rFonts w:ascii="Courier New" w:hAnsi="Courier New" w:eastAsia="Times New Roman" w:cs="Courier New"/>
    </w:rPr>
  </w:style>
  <w:style w:type="paragraph" w:styleId="184">
    <w:name w:val="Intense Quote"/>
    <w:basedOn w:val="1"/>
    <w:next w:val="1"/>
    <w:link w:val="185"/>
    <w:autoRedefine/>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185">
    <w:name w:val="明显引用 字符"/>
    <w:basedOn w:val="91"/>
    <w:link w:val="184"/>
    <w:autoRedefine/>
    <w:qFormat/>
    <w:uiPriority w:val="30"/>
    <w:rPr>
      <w:rFonts w:eastAsia="Times New Roman"/>
      <w:i/>
      <w:iCs/>
      <w:color w:val="4472C4"/>
    </w:rPr>
  </w:style>
  <w:style w:type="paragraph" w:styleId="186">
    <w:name w:val="List Paragraph"/>
    <w:basedOn w:val="1"/>
    <w:autoRedefine/>
    <w:qFormat/>
    <w:uiPriority w:val="34"/>
    <w:pPr>
      <w:overflowPunct w:val="0"/>
      <w:autoSpaceDE w:val="0"/>
      <w:autoSpaceDN w:val="0"/>
      <w:adjustRightInd w:val="0"/>
      <w:ind w:left="720"/>
      <w:textAlignment w:val="baseline"/>
    </w:pPr>
    <w:rPr>
      <w:rFonts w:eastAsia="Times New Roman"/>
      <w:lang w:eastAsia="en-GB"/>
    </w:rPr>
  </w:style>
  <w:style w:type="character" w:customStyle="1" w:styleId="187">
    <w:name w:val="宏文本 字符"/>
    <w:basedOn w:val="91"/>
    <w:link w:val="2"/>
    <w:autoRedefine/>
    <w:qFormat/>
    <w:uiPriority w:val="0"/>
    <w:rPr>
      <w:rFonts w:ascii="Courier New" w:hAnsi="Courier New" w:eastAsia="Times New Roman" w:cs="Courier New"/>
    </w:rPr>
  </w:style>
  <w:style w:type="character" w:customStyle="1" w:styleId="188">
    <w:name w:val="信息标题 字符"/>
    <w:basedOn w:val="91"/>
    <w:link w:val="80"/>
    <w:autoRedefine/>
    <w:qFormat/>
    <w:uiPriority w:val="0"/>
    <w:rPr>
      <w:rFonts w:ascii="Calibri Light" w:hAnsi="Calibri Light" w:eastAsia="Times New Roman"/>
      <w:sz w:val="24"/>
      <w:szCs w:val="24"/>
      <w:shd w:val="pct20" w:color="auto" w:fill="auto"/>
    </w:rPr>
  </w:style>
  <w:style w:type="paragraph" w:styleId="189">
    <w:name w:val="No Spacing"/>
    <w:autoRedefine/>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90">
    <w:name w:val="注释标题 字符"/>
    <w:basedOn w:val="91"/>
    <w:link w:val="23"/>
    <w:autoRedefine/>
    <w:qFormat/>
    <w:uiPriority w:val="0"/>
    <w:rPr>
      <w:rFonts w:eastAsia="Times New Roman"/>
    </w:rPr>
  </w:style>
  <w:style w:type="character" w:customStyle="1" w:styleId="191">
    <w:name w:val="纯文本 字符"/>
    <w:basedOn w:val="91"/>
    <w:link w:val="50"/>
    <w:autoRedefine/>
    <w:qFormat/>
    <w:uiPriority w:val="0"/>
    <w:rPr>
      <w:rFonts w:ascii="Courier New" w:hAnsi="Courier New" w:eastAsia="Times New Roman" w:cs="Courier New"/>
    </w:rPr>
  </w:style>
  <w:style w:type="paragraph" w:styleId="192">
    <w:name w:val="Quote"/>
    <w:basedOn w:val="1"/>
    <w:next w:val="1"/>
    <w:link w:val="193"/>
    <w:autoRedefine/>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193">
    <w:name w:val="引用 字符"/>
    <w:basedOn w:val="91"/>
    <w:link w:val="192"/>
    <w:autoRedefine/>
    <w:qFormat/>
    <w:uiPriority w:val="29"/>
    <w:rPr>
      <w:rFonts w:eastAsia="Times New Roman"/>
      <w:i/>
      <w:iCs/>
      <w:color w:val="404040"/>
    </w:rPr>
  </w:style>
  <w:style w:type="character" w:customStyle="1" w:styleId="194">
    <w:name w:val="称呼 字符"/>
    <w:basedOn w:val="91"/>
    <w:link w:val="37"/>
    <w:autoRedefine/>
    <w:qFormat/>
    <w:uiPriority w:val="0"/>
    <w:rPr>
      <w:rFonts w:eastAsia="Times New Roman"/>
    </w:rPr>
  </w:style>
  <w:style w:type="character" w:customStyle="1" w:styleId="195">
    <w:name w:val="签名 字符"/>
    <w:basedOn w:val="91"/>
    <w:link w:val="63"/>
    <w:autoRedefine/>
    <w:qFormat/>
    <w:uiPriority w:val="0"/>
    <w:rPr>
      <w:rFonts w:eastAsia="Times New Roman"/>
    </w:rPr>
  </w:style>
  <w:style w:type="character" w:customStyle="1" w:styleId="196">
    <w:name w:val="副标题 字符"/>
    <w:basedOn w:val="91"/>
    <w:link w:val="67"/>
    <w:autoRedefine/>
    <w:qFormat/>
    <w:uiPriority w:val="0"/>
    <w:rPr>
      <w:rFonts w:ascii="Calibri Light" w:hAnsi="Calibri Light" w:eastAsia="Times New Roman"/>
      <w:sz w:val="24"/>
      <w:szCs w:val="24"/>
    </w:rPr>
  </w:style>
  <w:style w:type="character" w:customStyle="1" w:styleId="197">
    <w:name w:val="标题 字符"/>
    <w:basedOn w:val="91"/>
    <w:link w:val="85"/>
    <w:autoRedefine/>
    <w:qFormat/>
    <w:uiPriority w:val="0"/>
    <w:rPr>
      <w:rFonts w:ascii="Calibri Light" w:hAnsi="Calibri Light" w:eastAsia="Times New Roman"/>
      <w:b/>
      <w:bCs/>
      <w:kern w:val="28"/>
      <w:sz w:val="32"/>
      <w:szCs w:val="32"/>
    </w:rPr>
  </w:style>
  <w:style w:type="character" w:customStyle="1" w:styleId="198">
    <w:name w:val="B3 Car"/>
    <w:link w:val="123"/>
    <w:autoRedefine/>
    <w:qFormat/>
    <w:uiPriority w:val="0"/>
    <w:rPr>
      <w:lang w:eastAsia="en-US"/>
    </w:rPr>
  </w:style>
  <w:style w:type="character" w:customStyle="1" w:styleId="199">
    <w:name w:val="EW Char"/>
    <w:link w:val="110"/>
    <w:autoRedefine/>
    <w:qFormat/>
    <w:locked/>
    <w:uiPriority w:val="0"/>
    <w:rPr>
      <w:lang w:eastAsia="en-US"/>
    </w:rPr>
  </w:style>
  <w:style w:type="character" w:customStyle="1" w:styleId="200">
    <w:name w:val="TF Char Char"/>
    <w:autoRedefine/>
    <w:qFormat/>
    <w:uiPriority w:val="0"/>
    <w:rPr>
      <w:rFonts w:ascii="Arial" w:hAnsi="Arial"/>
      <w:b/>
      <w:lang w:val="en-GB" w:eastAsia="en-US"/>
    </w:rPr>
  </w:style>
  <w:style w:type="character" w:customStyle="1" w:styleId="201">
    <w:name w:val="B3 Char"/>
    <w:autoRedefine/>
    <w:qFormat/>
    <w:uiPriority w:val="0"/>
    <w:rPr>
      <w:rFonts w:ascii="Times New Roman" w:hAnsi="Times New Roman"/>
      <w:lang w:val="en-GB" w:eastAsia="en-US"/>
    </w:rPr>
  </w:style>
  <w:style w:type="character" w:customStyle="1" w:styleId="202">
    <w:name w:val="Unresolved Mention2"/>
    <w:basedOn w:val="91"/>
    <w:autoRedefine/>
    <w:semiHidden/>
    <w:unhideWhenUsed/>
    <w:qFormat/>
    <w:uiPriority w:val="99"/>
    <w:rPr>
      <w:color w:val="605E5C"/>
      <w:shd w:val="clear" w:color="auto" w:fill="E1DFDD"/>
    </w:rPr>
  </w:style>
  <w:style w:type="character" w:customStyle="1" w:styleId="203">
    <w:name w:val="Mention2"/>
    <w:autoRedefine/>
    <w:semiHidden/>
    <w:unhideWhenUsed/>
    <w:qFormat/>
    <w:uiPriority w:val="99"/>
    <w:rPr>
      <w:color w:val="2B579A"/>
      <w:shd w:val="clear" w:color="auto" w:fill="E6E6E6"/>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Document1.doc"/><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B406DC-EC9A-472F-A079-061EDA6AFDCA}">
  <ds:schemaRefs/>
</ds:datastoreItem>
</file>

<file path=customXml/itemProps2.xml><?xml version="1.0" encoding="utf-8"?>
<ds:datastoreItem xmlns:ds="http://schemas.openxmlformats.org/officeDocument/2006/customXml" ds:itemID="{ED98FAAB-D998-4115-9E00-8DF84C63CE2A}">
  <ds:schemaRefs/>
</ds:datastoreItem>
</file>

<file path=customXml/itemProps3.xml><?xml version="1.0" encoding="utf-8"?>
<ds:datastoreItem xmlns:ds="http://schemas.openxmlformats.org/officeDocument/2006/customXml" ds:itemID="{880D70B9-8C9D-4E3A-9CB7-45DBFF4332EA}">
  <ds:schemaRefs/>
</ds:datastoreItem>
</file>

<file path=customXml/itemProps4.xml><?xml version="1.0" encoding="utf-8"?>
<ds:datastoreItem xmlns:ds="http://schemas.openxmlformats.org/officeDocument/2006/customXml" ds:itemID="{D06B344E-AD35-47C5-8FD2-09DD9B19ADC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6138</Words>
  <Characters>34992</Characters>
  <Lines>291</Lines>
  <Paragraphs>82</Paragraphs>
  <TotalTime>7</TotalTime>
  <ScaleCrop>false</ScaleCrop>
  <LinksUpToDate>false</LinksUpToDate>
  <CharactersWithSpaces>41048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2024-03-01T05:36:00Z</dcterms:created>
  <dc:creator>wu.weizhi@iplook.com</dc:creator>
  <cp:lastModifiedBy>DELL</cp:lastModifiedBy>
  <cp:lastPrinted>2019-02-25T23:05:00Z</cp:lastPrinted>
  <dcterms:modified xsi:type="dcterms:W3CDTF">2024-04-05T08:51:58Z</dcterms:modified>
  <dc:subject>Procedures for the 5G System (5GS); Stage 2 (Release 17)</dc:subject>
  <dc:title>3GPP TS 23.502</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0x010100C3E0CF94FDCB7D4A85AB94CF2160F56E</vt:lpwstr>
  </property>
  <property fmtid="{D5CDD505-2E9C-101B-9397-08002B2CF9AE}" pid="110" name="KSOProductBuildVer">
    <vt:lpwstr>2052-12.1.0.16250</vt:lpwstr>
  </property>
  <property fmtid="{D5CDD505-2E9C-101B-9397-08002B2CF9AE}" pid="111" name="ICV">
    <vt:lpwstr>7ED1AC6BE90D4EA58518973403D54F62_13</vt:lpwstr>
  </property>
</Properties>
</file>